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51E04" w14:textId="77777777" w:rsidR="00171CA7" w:rsidRPr="00304907" w:rsidRDefault="00000000" w:rsidP="00304907">
      <w:pPr>
        <w:pStyle w:val="Heading1"/>
      </w:pPr>
      <w:r w:rsidRPr="00DF30C8">
        <w:t>Workshop – Activiteitenbeschrijving Examenketen per MORA-blok (OKE/SI)</w:t>
      </w:r>
    </w:p>
    <w:p w14:paraId="5D7D589E" w14:textId="5BDF77F4" w:rsidR="00171CA7" w:rsidRPr="00DF30C8" w:rsidRDefault="00000000">
      <w:pPr>
        <w:rPr>
          <w:lang w:val="nl-NL"/>
        </w:rPr>
      </w:pPr>
      <w:r w:rsidRPr="00DF30C8">
        <w:rPr>
          <w:lang w:val="nl-NL"/>
        </w:rPr>
        <w:t>Doel: als team per MORA-procesblok de activiteiten op handelingsniveau vastleggen (wie-doet-wat-wanneer), inclusief de impact van OKE-koppelvlakken, zodat proces, beleid en uitvoering eenduidig worden binnen Instelling X.</w:t>
      </w:r>
    </w:p>
    <w:p w14:paraId="2CBD8515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Gebaseerd op: ‘OKE-Activiteitbeschrijving digitale examenketen’ (Osiris/</w:t>
      </w:r>
      <w:proofErr w:type="spellStart"/>
      <w:r w:rsidRPr="00DF30C8">
        <w:rPr>
          <w:lang w:val="nl-NL"/>
        </w:rPr>
        <w:t>OnTrac</w:t>
      </w:r>
      <w:proofErr w:type="spellEnd"/>
      <w:r w:rsidRPr="00DF30C8">
        <w:rPr>
          <w:lang w:val="nl-NL"/>
        </w:rPr>
        <w:t>/</w:t>
      </w:r>
      <w:proofErr w:type="spellStart"/>
      <w:r w:rsidRPr="00DF30C8">
        <w:rPr>
          <w:lang w:val="nl-NL"/>
        </w:rPr>
        <w:t>Remindo</w:t>
      </w:r>
      <w:proofErr w:type="spellEnd"/>
      <w:r w:rsidRPr="00DF30C8">
        <w:rPr>
          <w:lang w:val="nl-NL"/>
        </w:rPr>
        <w:t xml:space="preserve"> als voorbeeldketen).</w:t>
      </w:r>
    </w:p>
    <w:p w14:paraId="7DA74EBE" w14:textId="77777777" w:rsidR="00171CA7" w:rsidRDefault="00000000" w:rsidP="00DF30C8">
      <w:pPr>
        <w:pStyle w:val="Heading2"/>
      </w:pPr>
      <w:r>
        <w:t xml:space="preserve">1. </w:t>
      </w:r>
      <w:proofErr w:type="spellStart"/>
      <w:r>
        <w:t>Voorbereiding</w:t>
      </w:r>
      <w:proofErr w:type="spellEnd"/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55"/>
        <w:gridCol w:w="10755"/>
      </w:tblGrid>
      <w:tr w:rsidR="00171CA7" w14:paraId="285F3927" w14:textId="77777777" w:rsidTr="00B16790">
        <w:trPr>
          <w:trHeight w:val="369"/>
        </w:trPr>
        <w:tc>
          <w:tcPr>
            <w:tcW w:w="3402" w:type="dxa"/>
            <w:shd w:val="clear" w:color="auto" w:fill="F4D9DC"/>
          </w:tcPr>
          <w:p w14:paraId="1684C03E" w14:textId="77777777" w:rsidR="00171CA7" w:rsidRPr="00FF202B" w:rsidRDefault="00000000" w:rsidP="00FF202B">
            <w:pPr>
              <w:rPr>
                <w:rStyle w:val="Strong"/>
                <w:b w:val="0"/>
                <w:bCs w:val="0"/>
              </w:rPr>
            </w:pPr>
            <w:proofErr w:type="spellStart"/>
            <w:r w:rsidRPr="00FF202B">
              <w:rPr>
                <w:rStyle w:val="Strong"/>
                <w:b w:val="0"/>
                <w:bCs w:val="0"/>
              </w:rPr>
              <w:t>Onderdeel</w:t>
            </w:r>
            <w:proofErr w:type="spellEnd"/>
          </w:p>
        </w:tc>
        <w:tc>
          <w:tcPr>
            <w:tcW w:w="11339" w:type="dxa"/>
            <w:shd w:val="clear" w:color="auto" w:fill="F4D9DC"/>
          </w:tcPr>
          <w:p w14:paraId="7DCFCFAE" w14:textId="77777777" w:rsidR="00171CA7" w:rsidRPr="00FF202B" w:rsidRDefault="00000000" w:rsidP="00FF202B">
            <w:pPr>
              <w:rPr>
                <w:rStyle w:val="Strong"/>
                <w:b w:val="0"/>
                <w:bCs w:val="0"/>
              </w:rPr>
            </w:pPr>
            <w:proofErr w:type="spellStart"/>
            <w:r w:rsidRPr="00FF202B">
              <w:rPr>
                <w:rStyle w:val="Strong"/>
                <w:b w:val="0"/>
                <w:bCs w:val="0"/>
              </w:rPr>
              <w:t>Invulling</w:t>
            </w:r>
            <w:proofErr w:type="spellEnd"/>
          </w:p>
        </w:tc>
      </w:tr>
      <w:tr w:rsidR="00171CA7" w:rsidRPr="007166CC" w14:paraId="48A6F7C8" w14:textId="77777777" w:rsidTr="00B16790">
        <w:tc>
          <w:tcPr>
            <w:tcW w:w="3402" w:type="dxa"/>
          </w:tcPr>
          <w:p w14:paraId="68205911" w14:textId="77777777" w:rsidR="00171CA7" w:rsidRDefault="00000000" w:rsidP="007166CC">
            <w:proofErr w:type="spellStart"/>
            <w:r>
              <w:t>Deelnemers</w:t>
            </w:r>
            <w:proofErr w:type="spellEnd"/>
          </w:p>
        </w:tc>
        <w:tc>
          <w:tcPr>
            <w:tcW w:w="11339" w:type="dxa"/>
          </w:tcPr>
          <w:p w14:paraId="3C05E174" w14:textId="77777777" w:rsidR="00171CA7" w:rsidRPr="00DF30C8" w:rsidRDefault="00000000" w:rsidP="007166CC">
            <w:pPr>
              <w:rPr>
                <w:lang w:val="nl-NL"/>
              </w:rPr>
            </w:pPr>
            <w:r w:rsidRPr="00DF30C8">
              <w:rPr>
                <w:lang w:val="nl-NL"/>
              </w:rPr>
              <w:t>Proces-eigenaar examenketen, vertegenwoordiging onderwijsteams, examenbureau, examencommissie, informatiemanagement/ICT, functioneel beheer, privacy/FG (indien beschikbaar).</w:t>
            </w:r>
          </w:p>
        </w:tc>
      </w:tr>
      <w:tr w:rsidR="00171CA7" w:rsidRPr="007166CC" w14:paraId="7A102D41" w14:textId="77777777" w:rsidTr="00B16790">
        <w:tc>
          <w:tcPr>
            <w:tcW w:w="3402" w:type="dxa"/>
          </w:tcPr>
          <w:p w14:paraId="487C88ED" w14:textId="77777777" w:rsidR="00171CA7" w:rsidRDefault="00000000" w:rsidP="007166CC">
            <w:r>
              <w:t>Duur</w:t>
            </w:r>
          </w:p>
        </w:tc>
        <w:tc>
          <w:tcPr>
            <w:tcW w:w="11339" w:type="dxa"/>
          </w:tcPr>
          <w:p w14:paraId="6C9DBAB2" w14:textId="77777777" w:rsidR="00171CA7" w:rsidRPr="00DF30C8" w:rsidRDefault="00000000" w:rsidP="007166CC">
            <w:pPr>
              <w:rPr>
                <w:lang w:val="nl-NL"/>
              </w:rPr>
            </w:pPr>
            <w:r w:rsidRPr="00DF30C8">
              <w:rPr>
                <w:lang w:val="nl-NL"/>
              </w:rPr>
              <w:t>2 sessies van 2,5 uur (aanbevolen) of 1 dagdeel (4 uur) bij goede voorbereiding.</w:t>
            </w:r>
          </w:p>
        </w:tc>
      </w:tr>
      <w:tr w:rsidR="00171CA7" w:rsidRPr="008667BD" w14:paraId="1B8B2629" w14:textId="77777777" w:rsidTr="00B16790">
        <w:tc>
          <w:tcPr>
            <w:tcW w:w="3402" w:type="dxa"/>
          </w:tcPr>
          <w:p w14:paraId="59A51AB6" w14:textId="77777777" w:rsidR="00171CA7" w:rsidRDefault="00000000" w:rsidP="007166CC">
            <w:proofErr w:type="spellStart"/>
            <w:r>
              <w:t>Benodigd</w:t>
            </w:r>
            <w:proofErr w:type="spellEnd"/>
          </w:p>
        </w:tc>
        <w:tc>
          <w:tcPr>
            <w:tcW w:w="11339" w:type="dxa"/>
          </w:tcPr>
          <w:p w14:paraId="2DFE9AF3" w14:textId="77777777" w:rsidR="00171CA7" w:rsidRPr="00DF30C8" w:rsidRDefault="00000000" w:rsidP="007166CC">
            <w:pPr>
              <w:rPr>
                <w:lang w:val="nl-NL"/>
              </w:rPr>
            </w:pPr>
            <w:r w:rsidRPr="00DF30C8">
              <w:rPr>
                <w:lang w:val="nl-NL"/>
              </w:rPr>
              <w:t>Procesplaten per MORA-blok, huidige werkinstructies/beleid, overzicht systemen (</w:t>
            </w:r>
            <w:proofErr w:type="spellStart"/>
            <w:r w:rsidRPr="00DF30C8">
              <w:rPr>
                <w:lang w:val="nl-NL"/>
              </w:rPr>
              <w:t>Eduarte</w:t>
            </w:r>
            <w:proofErr w:type="spellEnd"/>
            <w:r w:rsidRPr="00DF30C8">
              <w:rPr>
                <w:lang w:val="nl-NL"/>
              </w:rPr>
              <w:t>/Osiris/</w:t>
            </w:r>
            <w:proofErr w:type="spellStart"/>
            <w:r w:rsidRPr="00DF30C8">
              <w:rPr>
                <w:lang w:val="nl-NL"/>
              </w:rPr>
              <w:t>PeopleSoft</w:t>
            </w:r>
            <w:proofErr w:type="spellEnd"/>
            <w:r w:rsidRPr="00DF30C8">
              <w:rPr>
                <w:lang w:val="nl-NL"/>
              </w:rPr>
              <w:t xml:space="preserve"> + planning/afname + examenplatform), OKE/SI scope (welke koppelvlakken).</w:t>
            </w:r>
          </w:p>
        </w:tc>
      </w:tr>
      <w:tr w:rsidR="00171CA7" w:rsidRPr="007166CC" w14:paraId="6667FEFF" w14:textId="77777777" w:rsidTr="00B16790">
        <w:tc>
          <w:tcPr>
            <w:tcW w:w="3402" w:type="dxa"/>
          </w:tcPr>
          <w:p w14:paraId="4443AA1E" w14:textId="77777777" w:rsidR="00171CA7" w:rsidRDefault="00000000" w:rsidP="007166CC">
            <w:proofErr w:type="spellStart"/>
            <w:r>
              <w:t>Uitkomst</w:t>
            </w:r>
            <w:proofErr w:type="spellEnd"/>
          </w:p>
        </w:tc>
        <w:tc>
          <w:tcPr>
            <w:tcW w:w="11339" w:type="dxa"/>
          </w:tcPr>
          <w:p w14:paraId="72E215B7" w14:textId="77777777" w:rsidR="00171CA7" w:rsidRPr="00DF30C8" w:rsidRDefault="00000000" w:rsidP="007166CC">
            <w:pPr>
              <w:rPr>
                <w:lang w:val="nl-NL"/>
              </w:rPr>
            </w:pPr>
            <w:r w:rsidRPr="00DF30C8">
              <w:rPr>
                <w:lang w:val="nl-NL"/>
              </w:rPr>
              <w:t xml:space="preserve">Concept-activiteitenbeschrijving per MORA-blok + lijst besluiten, risico’s, acties en </w:t>
            </w:r>
            <w:proofErr w:type="spellStart"/>
            <w:r w:rsidRPr="00DF30C8">
              <w:rPr>
                <w:lang w:val="nl-NL"/>
              </w:rPr>
              <w:t>owners</w:t>
            </w:r>
            <w:proofErr w:type="spellEnd"/>
            <w:r w:rsidRPr="00DF30C8">
              <w:rPr>
                <w:lang w:val="nl-NL"/>
              </w:rPr>
              <w:t>.</w:t>
            </w:r>
          </w:p>
        </w:tc>
      </w:tr>
    </w:tbl>
    <w:p w14:paraId="424C4B94" w14:textId="77777777" w:rsidR="00171CA7" w:rsidRDefault="00000000" w:rsidP="00DF30C8">
      <w:pPr>
        <w:pStyle w:val="Heading2"/>
      </w:pPr>
      <w:r>
        <w:t>2. W</w:t>
      </w:r>
      <w:proofErr w:type="spellStart"/>
      <w:r>
        <w:t>erkwijze</w:t>
      </w:r>
      <w:proofErr w:type="spellEnd"/>
      <w:r>
        <w:t xml:space="preserve"> per MORA-</w:t>
      </w:r>
      <w:proofErr w:type="spellStart"/>
      <w:r>
        <w:t>blok</w:t>
      </w:r>
      <w:proofErr w:type="spellEnd"/>
    </w:p>
    <w:p w14:paraId="03FC3A2C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Stap 1 – Begrenzen: wat valt binnen dit blok (start/einde, input/output, uitzonderingen).</w:t>
      </w:r>
    </w:p>
    <w:p w14:paraId="7E504F72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 xml:space="preserve">Stap 2 – Beschrijven: activiteiten op handelingsniveau (concreet, </w:t>
      </w:r>
      <w:proofErr w:type="spellStart"/>
      <w:r w:rsidRPr="00DF30C8">
        <w:rPr>
          <w:lang w:val="nl-NL"/>
        </w:rPr>
        <w:t>observeerbaar</w:t>
      </w:r>
      <w:proofErr w:type="spellEnd"/>
      <w:r w:rsidRPr="00DF30C8">
        <w:rPr>
          <w:lang w:val="nl-NL"/>
        </w:rPr>
        <w:t>).</w:t>
      </w:r>
    </w:p>
    <w:p w14:paraId="6A04C1B9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Stap 3 – Rollen: RACI of minimaal ‘uitvoerder’ en ‘verantwoordelijke’ vastleggen.</w:t>
      </w:r>
    </w:p>
    <w:p w14:paraId="5388B30B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Stap 4 – OKE-impact: welke gegevens moeten via koppelvlakken beschikbaar zijn; waar ontstaat handwerk; waar zit risico op uitval.</w:t>
      </w:r>
    </w:p>
    <w:p w14:paraId="3E4988DC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 xml:space="preserve">Stap 5 – Kwaliteit: controles, </w:t>
      </w:r>
      <w:proofErr w:type="spellStart"/>
      <w:r w:rsidRPr="00DF30C8">
        <w:rPr>
          <w:lang w:val="nl-NL"/>
        </w:rPr>
        <w:t>logging</w:t>
      </w:r>
      <w:proofErr w:type="spellEnd"/>
      <w:r w:rsidRPr="00DF30C8">
        <w:rPr>
          <w:lang w:val="nl-NL"/>
        </w:rPr>
        <w:t>, bewaartermijnen, privacy/AVG, audit-</w:t>
      </w:r>
      <w:proofErr w:type="spellStart"/>
      <w:r w:rsidRPr="00DF30C8">
        <w:rPr>
          <w:lang w:val="nl-NL"/>
        </w:rPr>
        <w:t>trail</w:t>
      </w:r>
      <w:proofErr w:type="spellEnd"/>
      <w:r w:rsidRPr="00DF30C8">
        <w:rPr>
          <w:lang w:val="nl-NL"/>
        </w:rPr>
        <w:t>.</w:t>
      </w:r>
    </w:p>
    <w:p w14:paraId="26142DED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 xml:space="preserve">Stap 6 – Besluiten &amp; </w:t>
      </w:r>
      <w:proofErr w:type="spellStart"/>
      <w:r w:rsidRPr="00DF30C8">
        <w:rPr>
          <w:lang w:val="nl-NL"/>
        </w:rPr>
        <w:t>backlog</w:t>
      </w:r>
      <w:proofErr w:type="spellEnd"/>
      <w:r w:rsidRPr="00DF30C8">
        <w:rPr>
          <w:lang w:val="nl-NL"/>
        </w:rPr>
        <w:t>: wat is beleid, wat is procesafspraak, wat is systeemconfiguratie/ontwikkeling.</w:t>
      </w:r>
    </w:p>
    <w:p w14:paraId="6F3293F1" w14:textId="77777777" w:rsidR="00171CA7" w:rsidRPr="00DF30C8" w:rsidRDefault="00000000" w:rsidP="00DF30C8">
      <w:pPr>
        <w:pStyle w:val="Heading2"/>
        <w:rPr>
          <w:lang w:val="nl-NL"/>
        </w:rPr>
      </w:pPr>
      <w:r w:rsidRPr="00DF30C8">
        <w:rPr>
          <w:lang w:val="nl-NL"/>
        </w:rPr>
        <w:lastRenderedPageBreak/>
        <w:t>3. Templates (invullen tijdens workshop)</w:t>
      </w:r>
    </w:p>
    <w:p w14:paraId="02628342" w14:textId="77777777" w:rsidR="00171CA7" w:rsidRPr="00DF30C8" w:rsidRDefault="00000000" w:rsidP="00DF30C8">
      <w:pPr>
        <w:pStyle w:val="Heading3"/>
        <w:rPr>
          <w:lang w:val="nl-NL"/>
        </w:rPr>
      </w:pPr>
      <w:r w:rsidRPr="00DF30C8">
        <w:rPr>
          <w:lang w:val="nl-NL"/>
        </w:rPr>
        <w:t>3.1 Activiteitenlijst per blok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88"/>
        <w:gridCol w:w="1814"/>
        <w:gridCol w:w="3365"/>
        <w:gridCol w:w="2068"/>
        <w:gridCol w:w="1168"/>
        <w:gridCol w:w="2400"/>
        <w:gridCol w:w="2607"/>
      </w:tblGrid>
      <w:tr w:rsidR="00304907" w14:paraId="4DD85F40" w14:textId="77777777" w:rsidTr="00B16790">
        <w:tc>
          <w:tcPr>
            <w:tcW w:w="588" w:type="dxa"/>
            <w:shd w:val="clear" w:color="auto" w:fill="F4D9DC"/>
            <w:vAlign w:val="center"/>
          </w:tcPr>
          <w:p w14:paraId="18523473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Nr.</w:t>
            </w:r>
          </w:p>
        </w:tc>
        <w:tc>
          <w:tcPr>
            <w:tcW w:w="1814" w:type="dxa"/>
            <w:shd w:val="clear" w:color="auto" w:fill="F4D9DC"/>
            <w:vAlign w:val="center"/>
          </w:tcPr>
          <w:p w14:paraId="24B2DF79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365" w:type="dxa"/>
            <w:shd w:val="clear" w:color="auto" w:fill="F4D9DC"/>
            <w:vAlign w:val="center"/>
          </w:tcPr>
          <w:p w14:paraId="7D33D834" w14:textId="6BFB10D0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Hoe</w:t>
            </w:r>
            <w:r w:rsidR="00304907">
              <w:rPr>
                <w:rStyle w:val="Strong"/>
              </w:rPr>
              <w:t xml:space="preserve"> p</w:t>
            </w:r>
            <w:r w:rsidRPr="00304907">
              <w:rPr>
                <w:rStyle w:val="Strong"/>
              </w:rPr>
              <w:t>rocedure/</w:t>
            </w:r>
            <w:proofErr w:type="spellStart"/>
            <w:r w:rsidRPr="00304907">
              <w:rPr>
                <w:rStyle w:val="Strong"/>
              </w:rPr>
              <w:t>werkinstructie</w:t>
            </w:r>
            <w:proofErr w:type="spellEnd"/>
            <w:r w:rsidRPr="00304907">
              <w:rPr>
                <w:rStyle w:val="Strong"/>
              </w:rPr>
              <w:t>)</w:t>
            </w:r>
          </w:p>
        </w:tc>
        <w:tc>
          <w:tcPr>
            <w:tcW w:w="2068" w:type="dxa"/>
            <w:shd w:val="clear" w:color="auto" w:fill="F4D9DC"/>
            <w:vAlign w:val="center"/>
          </w:tcPr>
          <w:p w14:paraId="48FA4C62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Wanneer</w:t>
            </w:r>
            <w:proofErr w:type="spellEnd"/>
            <w:r w:rsidRPr="00304907">
              <w:rPr>
                <w:rStyle w:val="Strong"/>
              </w:rPr>
              <w:t xml:space="preserve"> (trigger/</w:t>
            </w:r>
            <w:proofErr w:type="spellStart"/>
            <w:r w:rsidRPr="00304907">
              <w:rPr>
                <w:rStyle w:val="Strong"/>
              </w:rPr>
              <w:t>termijn</w:t>
            </w:r>
            <w:proofErr w:type="spellEnd"/>
            <w:r w:rsidRPr="00304907">
              <w:rPr>
                <w:rStyle w:val="Strong"/>
              </w:rPr>
              <w:t>)</w:t>
            </w:r>
          </w:p>
        </w:tc>
        <w:tc>
          <w:tcPr>
            <w:tcW w:w="1168" w:type="dxa"/>
            <w:shd w:val="clear" w:color="auto" w:fill="F4D9DC"/>
            <w:vAlign w:val="center"/>
          </w:tcPr>
          <w:p w14:paraId="4551316E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Wie (</w:t>
            </w:r>
            <w:proofErr w:type="spellStart"/>
            <w:r w:rsidRPr="00304907">
              <w:rPr>
                <w:rStyle w:val="Strong"/>
              </w:rPr>
              <w:t>rol</w:t>
            </w:r>
            <w:proofErr w:type="spellEnd"/>
            <w:r w:rsidRPr="00304907">
              <w:rPr>
                <w:rStyle w:val="Strong"/>
              </w:rPr>
              <w:t>)</w:t>
            </w:r>
          </w:p>
        </w:tc>
        <w:tc>
          <w:tcPr>
            <w:tcW w:w="2400" w:type="dxa"/>
            <w:shd w:val="clear" w:color="auto" w:fill="F4D9DC"/>
            <w:vAlign w:val="center"/>
          </w:tcPr>
          <w:p w14:paraId="56E21D08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OKE/SI impact (</w:t>
            </w:r>
            <w:proofErr w:type="spellStart"/>
            <w:r w:rsidRPr="00304907">
              <w:rPr>
                <w:rStyle w:val="Strong"/>
              </w:rPr>
              <w:t>koppelvlak</w:t>
            </w:r>
            <w:proofErr w:type="spellEnd"/>
            <w:r w:rsidRPr="00304907">
              <w:rPr>
                <w:rStyle w:val="Strong"/>
              </w:rPr>
              <w:t>/data)</w:t>
            </w:r>
          </w:p>
        </w:tc>
        <w:tc>
          <w:tcPr>
            <w:tcW w:w="2607" w:type="dxa"/>
            <w:shd w:val="clear" w:color="auto" w:fill="F4D9DC"/>
            <w:vAlign w:val="center"/>
          </w:tcPr>
          <w:p w14:paraId="3B808E1A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Opmerkingen</w:t>
            </w:r>
            <w:proofErr w:type="spellEnd"/>
            <w:r w:rsidRPr="00304907">
              <w:rPr>
                <w:rStyle w:val="Strong"/>
              </w:rPr>
              <w:t>/</w:t>
            </w:r>
            <w:proofErr w:type="spellStart"/>
            <w:r w:rsidRPr="00304907">
              <w:rPr>
                <w:rStyle w:val="Strong"/>
              </w:rPr>
              <w:t>risico</w:t>
            </w:r>
            <w:proofErr w:type="spellEnd"/>
          </w:p>
        </w:tc>
      </w:tr>
      <w:tr w:rsidR="00304907" w14:paraId="4BC9ADB0" w14:textId="77777777" w:rsidTr="00B16790">
        <w:tc>
          <w:tcPr>
            <w:tcW w:w="588" w:type="dxa"/>
          </w:tcPr>
          <w:p w14:paraId="00CAF1FF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14:paraId="04B26BA7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3365" w:type="dxa"/>
          </w:tcPr>
          <w:p w14:paraId="4BD898FF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2068" w:type="dxa"/>
          </w:tcPr>
          <w:p w14:paraId="4F723DDF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1168" w:type="dxa"/>
          </w:tcPr>
          <w:p w14:paraId="6CBC8454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2400" w:type="dxa"/>
          </w:tcPr>
          <w:p w14:paraId="172D6F12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2607" w:type="dxa"/>
          </w:tcPr>
          <w:p w14:paraId="450AD63D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</w:tr>
      <w:tr w:rsidR="00304907" w14:paraId="7D3A8D09" w14:textId="77777777" w:rsidTr="00B16790">
        <w:tc>
          <w:tcPr>
            <w:tcW w:w="588" w:type="dxa"/>
          </w:tcPr>
          <w:p w14:paraId="13191660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14:paraId="447C27C2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3365" w:type="dxa"/>
          </w:tcPr>
          <w:p w14:paraId="6A0E10DF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2068" w:type="dxa"/>
          </w:tcPr>
          <w:p w14:paraId="38AA1B38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1168" w:type="dxa"/>
          </w:tcPr>
          <w:p w14:paraId="70E315DF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2400" w:type="dxa"/>
          </w:tcPr>
          <w:p w14:paraId="52CB06BE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2607" w:type="dxa"/>
          </w:tcPr>
          <w:p w14:paraId="51CE9518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</w:tr>
      <w:tr w:rsidR="00304907" w14:paraId="6D9BE119" w14:textId="77777777" w:rsidTr="00B16790">
        <w:tc>
          <w:tcPr>
            <w:tcW w:w="588" w:type="dxa"/>
          </w:tcPr>
          <w:p w14:paraId="4A4191DF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1814" w:type="dxa"/>
          </w:tcPr>
          <w:p w14:paraId="5085FEBD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3365" w:type="dxa"/>
          </w:tcPr>
          <w:p w14:paraId="3F8A73A0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2068" w:type="dxa"/>
          </w:tcPr>
          <w:p w14:paraId="3D82883C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1168" w:type="dxa"/>
          </w:tcPr>
          <w:p w14:paraId="53B127BC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2400" w:type="dxa"/>
          </w:tcPr>
          <w:p w14:paraId="4E4E2B24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  <w:tc>
          <w:tcPr>
            <w:tcW w:w="2607" w:type="dxa"/>
          </w:tcPr>
          <w:p w14:paraId="27D9E7BC" w14:textId="77777777" w:rsidR="00171CA7" w:rsidRPr="00FF202B" w:rsidRDefault="00171CA7" w:rsidP="00FF202B">
            <w:pPr>
              <w:rPr>
                <w:color w:val="000000" w:themeColor="text1"/>
              </w:rPr>
            </w:pPr>
          </w:p>
        </w:tc>
      </w:tr>
    </w:tbl>
    <w:p w14:paraId="10177911" w14:textId="77777777" w:rsidR="00171CA7" w:rsidRDefault="00171CA7"/>
    <w:p w14:paraId="6F8C33C0" w14:textId="77777777" w:rsidR="00171CA7" w:rsidRDefault="00000000" w:rsidP="00DF30C8">
      <w:pPr>
        <w:pStyle w:val="Heading3"/>
      </w:pPr>
      <w:r>
        <w:t xml:space="preserve">3.2 </w:t>
      </w:r>
      <w:proofErr w:type="spellStart"/>
      <w:r>
        <w:t>Besluiten</w:t>
      </w:r>
      <w:proofErr w:type="spellEnd"/>
      <w:r>
        <w:t xml:space="preserve">- </w:t>
      </w:r>
      <w:proofErr w:type="spellStart"/>
      <w:r>
        <w:t>en</w:t>
      </w:r>
      <w:proofErr w:type="spellEnd"/>
      <w:r>
        <w:t xml:space="preserve"> </w:t>
      </w:r>
      <w:proofErr w:type="spellStart"/>
      <w:r>
        <w:t>actielog</w:t>
      </w:r>
      <w:proofErr w:type="spellEnd"/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247"/>
        <w:gridCol w:w="7454"/>
        <w:gridCol w:w="2132"/>
        <w:gridCol w:w="1716"/>
        <w:gridCol w:w="1461"/>
      </w:tblGrid>
      <w:tr w:rsidR="00171CA7" w14:paraId="28622AE8" w14:textId="77777777" w:rsidTr="00B16790">
        <w:tc>
          <w:tcPr>
            <w:tcW w:w="1417" w:type="dxa"/>
            <w:shd w:val="clear" w:color="auto" w:fill="F4D9DC"/>
            <w:vAlign w:val="center"/>
          </w:tcPr>
          <w:p w14:paraId="70AA3DE4" w14:textId="77777777" w:rsidR="00171CA7" w:rsidRPr="00304907" w:rsidRDefault="00000000" w:rsidP="00304907">
            <w:pPr>
              <w:rPr>
                <w:rStyle w:val="Strong"/>
              </w:rPr>
            </w:pPr>
            <w:r w:rsidRPr="00304907">
              <w:rPr>
                <w:rStyle w:val="Strong"/>
              </w:rPr>
              <w:t>Type</w:t>
            </w:r>
          </w:p>
        </w:tc>
        <w:tc>
          <w:tcPr>
            <w:tcW w:w="9638" w:type="dxa"/>
            <w:shd w:val="clear" w:color="auto" w:fill="F4D9DC"/>
            <w:vAlign w:val="center"/>
          </w:tcPr>
          <w:p w14:paraId="4E15384E" w14:textId="77777777" w:rsidR="00171CA7" w:rsidRPr="00304907" w:rsidRDefault="00000000" w:rsidP="00304907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Omschrijving</w:t>
            </w:r>
            <w:proofErr w:type="spellEnd"/>
          </w:p>
        </w:tc>
        <w:tc>
          <w:tcPr>
            <w:tcW w:w="2551" w:type="dxa"/>
            <w:shd w:val="clear" w:color="auto" w:fill="F4D9DC"/>
            <w:vAlign w:val="center"/>
          </w:tcPr>
          <w:p w14:paraId="1F1DF882" w14:textId="77777777" w:rsidR="00171CA7" w:rsidRPr="00304907" w:rsidRDefault="00000000" w:rsidP="00304907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Eigenaar</w:t>
            </w:r>
            <w:proofErr w:type="spellEnd"/>
          </w:p>
        </w:tc>
        <w:tc>
          <w:tcPr>
            <w:tcW w:w="1984" w:type="dxa"/>
            <w:shd w:val="clear" w:color="auto" w:fill="F4D9DC"/>
            <w:vAlign w:val="center"/>
          </w:tcPr>
          <w:p w14:paraId="5BD3437B" w14:textId="77777777" w:rsidR="00171CA7" w:rsidRPr="00304907" w:rsidRDefault="00000000" w:rsidP="00304907">
            <w:pPr>
              <w:rPr>
                <w:rStyle w:val="Strong"/>
              </w:rPr>
            </w:pPr>
            <w:r w:rsidRPr="00304907">
              <w:rPr>
                <w:rStyle w:val="Strong"/>
              </w:rPr>
              <w:t>Deadline</w:t>
            </w:r>
          </w:p>
        </w:tc>
        <w:tc>
          <w:tcPr>
            <w:tcW w:w="1701" w:type="dxa"/>
            <w:shd w:val="clear" w:color="auto" w:fill="F4D9DC"/>
            <w:vAlign w:val="center"/>
          </w:tcPr>
          <w:p w14:paraId="52D09E9F" w14:textId="77777777" w:rsidR="00171CA7" w:rsidRPr="00304907" w:rsidRDefault="00000000" w:rsidP="00304907">
            <w:pPr>
              <w:rPr>
                <w:rStyle w:val="Strong"/>
              </w:rPr>
            </w:pPr>
            <w:r w:rsidRPr="00304907">
              <w:rPr>
                <w:rStyle w:val="Strong"/>
              </w:rPr>
              <w:t>Status</w:t>
            </w:r>
          </w:p>
        </w:tc>
      </w:tr>
      <w:tr w:rsidR="00171CA7" w14:paraId="3A8B8252" w14:textId="77777777" w:rsidTr="00B16790">
        <w:tc>
          <w:tcPr>
            <w:tcW w:w="1417" w:type="dxa"/>
          </w:tcPr>
          <w:p w14:paraId="5914C465" w14:textId="77777777" w:rsidR="00171CA7" w:rsidRDefault="00000000" w:rsidP="008667BD">
            <w:proofErr w:type="spellStart"/>
            <w:r>
              <w:t>Besluit</w:t>
            </w:r>
            <w:proofErr w:type="spellEnd"/>
          </w:p>
        </w:tc>
        <w:tc>
          <w:tcPr>
            <w:tcW w:w="9638" w:type="dxa"/>
          </w:tcPr>
          <w:p w14:paraId="0CBF46CA" w14:textId="77777777" w:rsidR="00171CA7" w:rsidRDefault="00171CA7" w:rsidP="008667BD"/>
        </w:tc>
        <w:tc>
          <w:tcPr>
            <w:tcW w:w="2551" w:type="dxa"/>
          </w:tcPr>
          <w:p w14:paraId="210B5CAC" w14:textId="77777777" w:rsidR="00171CA7" w:rsidRDefault="00171CA7" w:rsidP="008667BD"/>
        </w:tc>
        <w:tc>
          <w:tcPr>
            <w:tcW w:w="1984" w:type="dxa"/>
          </w:tcPr>
          <w:p w14:paraId="4BEEE92E" w14:textId="77777777" w:rsidR="00171CA7" w:rsidRDefault="00171CA7" w:rsidP="008667BD"/>
        </w:tc>
        <w:tc>
          <w:tcPr>
            <w:tcW w:w="1701" w:type="dxa"/>
          </w:tcPr>
          <w:p w14:paraId="27747A7B" w14:textId="77777777" w:rsidR="00171CA7" w:rsidRDefault="00171CA7" w:rsidP="008667BD"/>
        </w:tc>
      </w:tr>
      <w:tr w:rsidR="00171CA7" w14:paraId="15718D72" w14:textId="77777777" w:rsidTr="00B16790">
        <w:tc>
          <w:tcPr>
            <w:tcW w:w="1417" w:type="dxa"/>
          </w:tcPr>
          <w:p w14:paraId="15136220" w14:textId="77777777" w:rsidR="00171CA7" w:rsidRDefault="00000000" w:rsidP="008667BD">
            <w:r>
              <w:t>Actie</w:t>
            </w:r>
          </w:p>
        </w:tc>
        <w:tc>
          <w:tcPr>
            <w:tcW w:w="9638" w:type="dxa"/>
          </w:tcPr>
          <w:p w14:paraId="23A83367" w14:textId="77777777" w:rsidR="00171CA7" w:rsidRDefault="00171CA7" w:rsidP="008667BD"/>
        </w:tc>
        <w:tc>
          <w:tcPr>
            <w:tcW w:w="2551" w:type="dxa"/>
          </w:tcPr>
          <w:p w14:paraId="06C8BEBA" w14:textId="77777777" w:rsidR="00171CA7" w:rsidRDefault="00171CA7" w:rsidP="008667BD"/>
        </w:tc>
        <w:tc>
          <w:tcPr>
            <w:tcW w:w="1984" w:type="dxa"/>
          </w:tcPr>
          <w:p w14:paraId="5E49A3E9" w14:textId="77777777" w:rsidR="00171CA7" w:rsidRDefault="00171CA7" w:rsidP="008667BD"/>
        </w:tc>
        <w:tc>
          <w:tcPr>
            <w:tcW w:w="1701" w:type="dxa"/>
          </w:tcPr>
          <w:p w14:paraId="4A220047" w14:textId="77777777" w:rsidR="00171CA7" w:rsidRDefault="00171CA7" w:rsidP="008667BD"/>
        </w:tc>
      </w:tr>
      <w:tr w:rsidR="00171CA7" w14:paraId="49404DBB" w14:textId="77777777" w:rsidTr="00B16790">
        <w:tc>
          <w:tcPr>
            <w:tcW w:w="1417" w:type="dxa"/>
          </w:tcPr>
          <w:p w14:paraId="404C063C" w14:textId="77777777" w:rsidR="00171CA7" w:rsidRDefault="00000000" w:rsidP="008667BD">
            <w:r>
              <w:t>Risico</w:t>
            </w:r>
          </w:p>
        </w:tc>
        <w:tc>
          <w:tcPr>
            <w:tcW w:w="9638" w:type="dxa"/>
          </w:tcPr>
          <w:p w14:paraId="3F981200" w14:textId="77777777" w:rsidR="00171CA7" w:rsidRDefault="00171CA7" w:rsidP="008667BD"/>
        </w:tc>
        <w:tc>
          <w:tcPr>
            <w:tcW w:w="2551" w:type="dxa"/>
          </w:tcPr>
          <w:p w14:paraId="47F75A8C" w14:textId="77777777" w:rsidR="00171CA7" w:rsidRDefault="00171CA7" w:rsidP="008667BD"/>
        </w:tc>
        <w:tc>
          <w:tcPr>
            <w:tcW w:w="1984" w:type="dxa"/>
          </w:tcPr>
          <w:p w14:paraId="775990D0" w14:textId="77777777" w:rsidR="00171CA7" w:rsidRDefault="00171CA7" w:rsidP="008667BD"/>
        </w:tc>
        <w:tc>
          <w:tcPr>
            <w:tcW w:w="1701" w:type="dxa"/>
          </w:tcPr>
          <w:p w14:paraId="4215613E" w14:textId="77777777" w:rsidR="00171CA7" w:rsidRDefault="00171CA7" w:rsidP="008667BD"/>
        </w:tc>
      </w:tr>
    </w:tbl>
    <w:p w14:paraId="42F2E057" w14:textId="77777777" w:rsidR="00171CA7" w:rsidRDefault="00171CA7"/>
    <w:p w14:paraId="7A954889" w14:textId="77777777" w:rsidR="00171CA7" w:rsidRDefault="00000000" w:rsidP="00DF30C8">
      <w:pPr>
        <w:pStyle w:val="Heading2"/>
      </w:pPr>
      <w:r>
        <w:t xml:space="preserve">4. </w:t>
      </w:r>
      <w:proofErr w:type="spellStart"/>
      <w:r>
        <w:t>Workshopblokken</w:t>
      </w:r>
      <w:proofErr w:type="spellEnd"/>
      <w:r>
        <w:t xml:space="preserve"> per MORA-</w:t>
      </w:r>
      <w:proofErr w:type="spellStart"/>
      <w:r>
        <w:t>proces</w:t>
      </w:r>
      <w:proofErr w:type="spellEnd"/>
    </w:p>
    <w:p w14:paraId="4C0CB54B" w14:textId="77777777" w:rsidR="00171CA7" w:rsidRDefault="00000000" w:rsidP="00DF30C8">
      <w:pPr>
        <w:pStyle w:val="Heading3"/>
      </w:pPr>
      <w:r>
        <w:t xml:space="preserve">1. </w:t>
      </w:r>
      <w:proofErr w:type="spellStart"/>
      <w:r>
        <w:t>Opstellen</w:t>
      </w:r>
      <w:proofErr w:type="spellEnd"/>
      <w:r>
        <w:t xml:space="preserve"> </w:t>
      </w:r>
      <w:proofErr w:type="spellStart"/>
      <w:r>
        <w:t>examenplan</w:t>
      </w:r>
      <w:proofErr w:type="spellEnd"/>
    </w:p>
    <w:p w14:paraId="1E93CBF3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2703EA9E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5C4C71DC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 xml:space="preserve">Welke rollen zijn verantwoordelijk voor constructie, review en vaststelling (incl. </w:t>
      </w:r>
      <w:proofErr w:type="spellStart"/>
      <w:r w:rsidRPr="00DF30C8">
        <w:rPr>
          <w:lang w:val="nl-NL"/>
        </w:rPr>
        <w:t>vaststellers</w:t>
      </w:r>
      <w:proofErr w:type="spellEnd"/>
      <w:r w:rsidRPr="00DF30C8">
        <w:rPr>
          <w:lang w:val="nl-NL"/>
        </w:rPr>
        <w:t>)?</w:t>
      </w:r>
    </w:p>
    <w:p w14:paraId="7BB8E32E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 xml:space="preserve">Welke kwaliteitscriteria (dekking, cesuur, versiebeheer, </w:t>
      </w:r>
      <w:proofErr w:type="spellStart"/>
      <w:r w:rsidRPr="00DF30C8">
        <w:rPr>
          <w:lang w:val="nl-NL"/>
        </w:rPr>
        <w:t>toetsmatrijs</w:t>
      </w:r>
      <w:proofErr w:type="spellEnd"/>
      <w:r w:rsidRPr="00DF30C8">
        <w:rPr>
          <w:lang w:val="nl-NL"/>
        </w:rPr>
        <w:t>) gelden bij Instelling X?</w:t>
      </w:r>
    </w:p>
    <w:p w14:paraId="7EF048E1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outputdocumenten zijn verplicht en waar worden die beheerd (DMS/examendossier)?</w:t>
      </w:r>
    </w:p>
    <w:p w14:paraId="6328D29A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15"/>
        <w:gridCol w:w="3088"/>
        <w:gridCol w:w="2595"/>
        <w:gridCol w:w="1790"/>
        <w:gridCol w:w="1743"/>
        <w:gridCol w:w="2061"/>
        <w:gridCol w:w="2118"/>
      </w:tblGrid>
      <w:tr w:rsidR="00171CA7" w14:paraId="3294AF45" w14:textId="77777777" w:rsidTr="00B16790">
        <w:tc>
          <w:tcPr>
            <w:tcW w:w="680" w:type="dxa"/>
            <w:shd w:val="clear" w:color="auto" w:fill="F4D9DC"/>
            <w:vAlign w:val="center"/>
          </w:tcPr>
          <w:p w14:paraId="30244952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lastRenderedPageBreak/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7B1D8D6D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37C7891B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7CE3AA0B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44FF7503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Wie (</w:t>
            </w:r>
            <w:proofErr w:type="spellStart"/>
            <w:r w:rsidRPr="00304907">
              <w:rPr>
                <w:rStyle w:val="Strong"/>
              </w:rPr>
              <w:t>rol</w:t>
            </w:r>
            <w:proofErr w:type="spellEnd"/>
            <w:r w:rsidRPr="00304907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1738C816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7860BF38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Notities</w:t>
            </w:r>
            <w:proofErr w:type="spellEnd"/>
          </w:p>
        </w:tc>
      </w:tr>
      <w:tr w:rsidR="00171CA7" w14:paraId="15C41145" w14:textId="77777777" w:rsidTr="00B16790">
        <w:tc>
          <w:tcPr>
            <w:tcW w:w="680" w:type="dxa"/>
          </w:tcPr>
          <w:p w14:paraId="0D14C183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70507117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 xml:space="preserve">Examenconstructeurs en </w:t>
            </w:r>
            <w:proofErr w:type="spellStart"/>
            <w:r w:rsidRPr="00DF30C8">
              <w:rPr>
                <w:lang w:val="nl-NL"/>
              </w:rPr>
              <w:t>vaststeller</w:t>
            </w:r>
            <w:proofErr w:type="spellEnd"/>
            <w:r w:rsidRPr="00DF30C8">
              <w:rPr>
                <w:lang w:val="nl-NL"/>
              </w:rPr>
              <w:t>(s) aanwijzen</w:t>
            </w:r>
          </w:p>
        </w:tc>
        <w:tc>
          <w:tcPr>
            <w:tcW w:w="3515" w:type="dxa"/>
          </w:tcPr>
          <w:p w14:paraId="590F6987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</w:tcPr>
          <w:p w14:paraId="3F5048B8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</w:tcPr>
          <w:p w14:paraId="06028B2C" w14:textId="77777777" w:rsidR="00171CA7" w:rsidRDefault="00000000" w:rsidP="008667BD">
            <w:proofErr w:type="spellStart"/>
            <w:r>
              <w:t>Schooldirecteur</w:t>
            </w:r>
            <w:proofErr w:type="spellEnd"/>
          </w:p>
        </w:tc>
        <w:tc>
          <w:tcPr>
            <w:tcW w:w="2608" w:type="dxa"/>
          </w:tcPr>
          <w:p w14:paraId="2AA1BFAC" w14:textId="77777777" w:rsidR="00171CA7" w:rsidRDefault="00000000" w:rsidP="008667BD">
            <w:r>
              <w:t>n.v.t.</w:t>
            </w:r>
          </w:p>
        </w:tc>
        <w:tc>
          <w:tcPr>
            <w:tcW w:w="2665" w:type="dxa"/>
          </w:tcPr>
          <w:p w14:paraId="1A42F52A" w14:textId="77777777" w:rsidR="00171CA7" w:rsidRDefault="00171CA7" w:rsidP="008667BD"/>
        </w:tc>
      </w:tr>
      <w:tr w:rsidR="00171CA7" w14:paraId="72A7968D" w14:textId="77777777" w:rsidTr="00B16790">
        <w:tc>
          <w:tcPr>
            <w:tcW w:w="680" w:type="dxa"/>
          </w:tcPr>
          <w:p w14:paraId="1DD742B5" w14:textId="77777777" w:rsidR="00171CA7" w:rsidRDefault="00000000" w:rsidP="008667BD">
            <w:r>
              <w:t>2</w:t>
            </w:r>
          </w:p>
        </w:tc>
        <w:tc>
          <w:tcPr>
            <w:tcW w:w="3572" w:type="dxa"/>
          </w:tcPr>
          <w:p w14:paraId="6626EDE5" w14:textId="77777777" w:rsidR="00171CA7" w:rsidRDefault="00000000" w:rsidP="008667BD">
            <w:r>
              <w:t xml:space="preserve">Concept </w:t>
            </w:r>
            <w:proofErr w:type="spellStart"/>
            <w:r>
              <w:t>examenplan</w:t>
            </w:r>
            <w:proofErr w:type="spellEnd"/>
            <w:r>
              <w:t xml:space="preserve"> </w:t>
            </w:r>
            <w:proofErr w:type="spellStart"/>
            <w:r>
              <w:t>opstellen</w:t>
            </w:r>
            <w:proofErr w:type="spellEnd"/>
          </w:p>
        </w:tc>
        <w:tc>
          <w:tcPr>
            <w:tcW w:w="3515" w:type="dxa"/>
          </w:tcPr>
          <w:p w14:paraId="7E8169B7" w14:textId="77777777" w:rsidR="00171CA7" w:rsidRDefault="00171CA7" w:rsidP="008667BD"/>
        </w:tc>
        <w:tc>
          <w:tcPr>
            <w:tcW w:w="2154" w:type="dxa"/>
          </w:tcPr>
          <w:p w14:paraId="45C19787" w14:textId="77777777" w:rsidR="00171CA7" w:rsidRDefault="00171CA7" w:rsidP="008667BD"/>
        </w:tc>
        <w:tc>
          <w:tcPr>
            <w:tcW w:w="1814" w:type="dxa"/>
          </w:tcPr>
          <w:p w14:paraId="2EDEEE3C" w14:textId="77777777" w:rsidR="00171CA7" w:rsidRDefault="00000000" w:rsidP="008667BD">
            <w:proofErr w:type="spellStart"/>
            <w:r>
              <w:t>Onderwijskundig</w:t>
            </w:r>
            <w:proofErr w:type="spellEnd"/>
            <w:r>
              <w:t xml:space="preserve"> </w:t>
            </w:r>
            <w:proofErr w:type="spellStart"/>
            <w:r>
              <w:t>medewerker</w:t>
            </w:r>
            <w:proofErr w:type="spellEnd"/>
            <w:r>
              <w:t xml:space="preserve"> / team</w:t>
            </w:r>
          </w:p>
        </w:tc>
        <w:tc>
          <w:tcPr>
            <w:tcW w:w="2608" w:type="dxa"/>
          </w:tcPr>
          <w:p w14:paraId="3966459F" w14:textId="77777777" w:rsidR="00171CA7" w:rsidRDefault="00000000" w:rsidP="008667BD">
            <w:r>
              <w:t>n.v.t.</w:t>
            </w:r>
          </w:p>
        </w:tc>
        <w:tc>
          <w:tcPr>
            <w:tcW w:w="2665" w:type="dxa"/>
          </w:tcPr>
          <w:p w14:paraId="2389A5BA" w14:textId="77777777" w:rsidR="00171CA7" w:rsidRDefault="00171CA7" w:rsidP="008667BD"/>
        </w:tc>
      </w:tr>
      <w:tr w:rsidR="00171CA7" w14:paraId="39B16831" w14:textId="77777777" w:rsidTr="00B16790">
        <w:tc>
          <w:tcPr>
            <w:tcW w:w="680" w:type="dxa"/>
          </w:tcPr>
          <w:p w14:paraId="22479217" w14:textId="77777777" w:rsidR="00171CA7" w:rsidRDefault="00000000" w:rsidP="008667BD">
            <w:r>
              <w:t>3</w:t>
            </w:r>
          </w:p>
        </w:tc>
        <w:tc>
          <w:tcPr>
            <w:tcW w:w="3572" w:type="dxa"/>
          </w:tcPr>
          <w:p w14:paraId="2EBC415E" w14:textId="77777777" w:rsidR="00171CA7" w:rsidRDefault="00000000" w:rsidP="008667BD">
            <w:r>
              <w:t xml:space="preserve">Concept </w:t>
            </w:r>
            <w:proofErr w:type="spellStart"/>
            <w:r>
              <w:t>examenplan</w:t>
            </w:r>
            <w:proofErr w:type="spellEnd"/>
            <w:r>
              <w:t xml:space="preserve"> </w:t>
            </w:r>
            <w:proofErr w:type="spellStart"/>
            <w:r>
              <w:t>beoordelen</w:t>
            </w:r>
            <w:proofErr w:type="spellEnd"/>
          </w:p>
        </w:tc>
        <w:tc>
          <w:tcPr>
            <w:tcW w:w="3515" w:type="dxa"/>
          </w:tcPr>
          <w:p w14:paraId="072471CB" w14:textId="77777777" w:rsidR="00171CA7" w:rsidRDefault="00171CA7" w:rsidP="008667BD"/>
        </w:tc>
        <w:tc>
          <w:tcPr>
            <w:tcW w:w="2154" w:type="dxa"/>
          </w:tcPr>
          <w:p w14:paraId="1C2E2688" w14:textId="77777777" w:rsidR="00171CA7" w:rsidRDefault="00171CA7" w:rsidP="008667BD"/>
        </w:tc>
        <w:tc>
          <w:tcPr>
            <w:tcW w:w="1814" w:type="dxa"/>
          </w:tcPr>
          <w:p w14:paraId="3188E235" w14:textId="77777777" w:rsidR="00171CA7" w:rsidRDefault="00000000" w:rsidP="008667BD">
            <w:proofErr w:type="spellStart"/>
            <w:r>
              <w:t>Teamleider</w:t>
            </w:r>
            <w:proofErr w:type="spellEnd"/>
          </w:p>
        </w:tc>
        <w:tc>
          <w:tcPr>
            <w:tcW w:w="2608" w:type="dxa"/>
          </w:tcPr>
          <w:p w14:paraId="6B5AEAEF" w14:textId="77777777" w:rsidR="00171CA7" w:rsidRDefault="00000000" w:rsidP="008667BD">
            <w:r>
              <w:t>n.v.t.</w:t>
            </w:r>
          </w:p>
        </w:tc>
        <w:tc>
          <w:tcPr>
            <w:tcW w:w="2665" w:type="dxa"/>
          </w:tcPr>
          <w:p w14:paraId="19F3D14E" w14:textId="77777777" w:rsidR="00171CA7" w:rsidRDefault="00171CA7" w:rsidP="008667BD"/>
        </w:tc>
      </w:tr>
      <w:tr w:rsidR="00171CA7" w14:paraId="4C490808" w14:textId="77777777" w:rsidTr="00B16790">
        <w:tc>
          <w:tcPr>
            <w:tcW w:w="680" w:type="dxa"/>
          </w:tcPr>
          <w:p w14:paraId="65F6E4E2" w14:textId="77777777" w:rsidR="00171CA7" w:rsidRDefault="00171CA7" w:rsidP="008667BD"/>
        </w:tc>
        <w:tc>
          <w:tcPr>
            <w:tcW w:w="3572" w:type="dxa"/>
          </w:tcPr>
          <w:p w14:paraId="4BB79E13" w14:textId="77777777" w:rsidR="00171CA7" w:rsidRDefault="00171CA7" w:rsidP="008667BD"/>
        </w:tc>
        <w:tc>
          <w:tcPr>
            <w:tcW w:w="3515" w:type="dxa"/>
          </w:tcPr>
          <w:p w14:paraId="5E380EED" w14:textId="77777777" w:rsidR="00171CA7" w:rsidRDefault="00171CA7" w:rsidP="008667BD"/>
        </w:tc>
        <w:tc>
          <w:tcPr>
            <w:tcW w:w="2154" w:type="dxa"/>
          </w:tcPr>
          <w:p w14:paraId="27A173A4" w14:textId="77777777" w:rsidR="00171CA7" w:rsidRDefault="00171CA7" w:rsidP="008667BD"/>
        </w:tc>
        <w:tc>
          <w:tcPr>
            <w:tcW w:w="1814" w:type="dxa"/>
          </w:tcPr>
          <w:p w14:paraId="77DE1060" w14:textId="77777777" w:rsidR="00171CA7" w:rsidRDefault="00171CA7" w:rsidP="008667BD"/>
        </w:tc>
        <w:tc>
          <w:tcPr>
            <w:tcW w:w="2608" w:type="dxa"/>
          </w:tcPr>
          <w:p w14:paraId="1D271CC0" w14:textId="77777777" w:rsidR="00171CA7" w:rsidRDefault="00171CA7" w:rsidP="008667BD"/>
        </w:tc>
        <w:tc>
          <w:tcPr>
            <w:tcW w:w="2665" w:type="dxa"/>
          </w:tcPr>
          <w:p w14:paraId="0086BE8E" w14:textId="77777777" w:rsidR="00171CA7" w:rsidRDefault="00171CA7" w:rsidP="008667BD"/>
        </w:tc>
      </w:tr>
    </w:tbl>
    <w:p w14:paraId="28C5E876" w14:textId="77777777" w:rsidR="00171CA7" w:rsidRDefault="00171CA7"/>
    <w:p w14:paraId="4B73B5BB" w14:textId="77777777" w:rsidR="00171CA7" w:rsidRDefault="00000000">
      <w:r>
        <w:br w:type="page"/>
      </w:r>
    </w:p>
    <w:p w14:paraId="310FAFFC" w14:textId="77777777" w:rsidR="00171CA7" w:rsidRDefault="00000000" w:rsidP="00DF30C8">
      <w:pPr>
        <w:pStyle w:val="Heading3"/>
      </w:pPr>
      <w:r>
        <w:lastRenderedPageBreak/>
        <w:t xml:space="preserve">2. </w:t>
      </w:r>
      <w:proofErr w:type="spellStart"/>
      <w:r>
        <w:t>Vaststellen</w:t>
      </w:r>
      <w:proofErr w:type="spellEnd"/>
      <w:r>
        <w:t xml:space="preserve"> </w:t>
      </w:r>
      <w:proofErr w:type="spellStart"/>
      <w:r w:rsidRPr="00DF30C8">
        <w:t>examenplan</w:t>
      </w:r>
      <w:proofErr w:type="spellEnd"/>
    </w:p>
    <w:p w14:paraId="41DF2359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285BEE24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69CBA8A0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 xml:space="preserve">Hoe vindt vaststelling plaats (route, quorum, </w:t>
      </w:r>
      <w:proofErr w:type="spellStart"/>
      <w:r w:rsidRPr="00DF30C8">
        <w:rPr>
          <w:lang w:val="nl-NL"/>
        </w:rPr>
        <w:t>logging</w:t>
      </w:r>
      <w:proofErr w:type="spellEnd"/>
      <w:r w:rsidRPr="00DF30C8">
        <w:rPr>
          <w:lang w:val="nl-NL"/>
        </w:rPr>
        <w:t>) en hoe wordt besluit vastgelegd?</w:t>
      </w:r>
    </w:p>
    <w:p w14:paraId="45110241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Wat is de relatie met kwalificatiedossier/cohort en hoe worden wijzigingen beheerd?</w:t>
      </w:r>
    </w:p>
    <w:p w14:paraId="38904251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2741"/>
        <w:gridCol w:w="2897"/>
        <w:gridCol w:w="1770"/>
        <w:gridCol w:w="1796"/>
        <w:gridCol w:w="1990"/>
        <w:gridCol w:w="2209"/>
      </w:tblGrid>
      <w:tr w:rsidR="00171CA7" w14:paraId="698E8B37" w14:textId="77777777" w:rsidTr="0030490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114CFAF1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Nr.</w:t>
            </w:r>
          </w:p>
        </w:tc>
        <w:tc>
          <w:tcPr>
            <w:tcW w:w="357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5143970A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290629E9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Hoe</w:t>
            </w:r>
          </w:p>
        </w:tc>
        <w:tc>
          <w:tcPr>
            <w:tcW w:w="215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6C8289DD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66EFC24B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Wie (</w:t>
            </w:r>
            <w:proofErr w:type="spellStart"/>
            <w:r w:rsidRPr="00304907">
              <w:rPr>
                <w:rStyle w:val="Strong"/>
              </w:rPr>
              <w:t>rol</w:t>
            </w:r>
            <w:proofErr w:type="spellEnd"/>
            <w:r w:rsidRPr="00304907">
              <w:rPr>
                <w:rStyle w:val="Strong"/>
              </w:rPr>
              <w:t>)</w:t>
            </w:r>
          </w:p>
        </w:tc>
        <w:tc>
          <w:tcPr>
            <w:tcW w:w="260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16FD9D60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OKE/SI impact</w:t>
            </w:r>
          </w:p>
        </w:tc>
        <w:tc>
          <w:tcPr>
            <w:tcW w:w="266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1A8B3575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Notities</w:t>
            </w:r>
            <w:proofErr w:type="spellEnd"/>
          </w:p>
        </w:tc>
      </w:tr>
      <w:tr w:rsidR="00171CA7" w:rsidRPr="008667BD" w14:paraId="7A9D0411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C7FA249" w14:textId="77777777" w:rsidR="00171CA7" w:rsidRDefault="00000000" w:rsidP="008667BD">
            <w:r>
              <w:t>1</w:t>
            </w:r>
          </w:p>
        </w:tc>
        <w:tc>
          <w:tcPr>
            <w:tcW w:w="357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781942C" w14:textId="77777777" w:rsidR="00171CA7" w:rsidRDefault="00000000" w:rsidP="008667BD">
            <w:proofErr w:type="spellStart"/>
            <w:r>
              <w:t>Examenplan</w:t>
            </w:r>
            <w:proofErr w:type="spellEnd"/>
            <w:r>
              <w:t xml:space="preserve"> </w:t>
            </w:r>
            <w:proofErr w:type="spellStart"/>
            <w:r>
              <w:t>vaststellen</w:t>
            </w:r>
            <w:proofErr w:type="spellEnd"/>
          </w:p>
        </w:tc>
        <w:tc>
          <w:tcPr>
            <w:tcW w:w="351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11E4B07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Examencommissie stelt examenplan vast passend bij kwalificatie</w:t>
            </w:r>
          </w:p>
        </w:tc>
        <w:tc>
          <w:tcPr>
            <w:tcW w:w="215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2312CBA" w14:textId="77777777" w:rsidR="00171CA7" w:rsidRDefault="00000000" w:rsidP="008667BD">
            <w:r>
              <w:t xml:space="preserve">Na </w:t>
            </w:r>
            <w:proofErr w:type="spellStart"/>
            <w:r>
              <w:t>oplevering</w:t>
            </w:r>
            <w:proofErr w:type="spellEnd"/>
            <w:r>
              <w:t xml:space="preserve"> concept</w:t>
            </w:r>
          </w:p>
        </w:tc>
        <w:tc>
          <w:tcPr>
            <w:tcW w:w="181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38DA5AD" w14:textId="77777777" w:rsidR="00171CA7" w:rsidRDefault="00000000" w:rsidP="008667BD">
            <w:proofErr w:type="spellStart"/>
            <w:r>
              <w:t>Examencommissie</w:t>
            </w:r>
            <w:proofErr w:type="spellEnd"/>
          </w:p>
        </w:tc>
        <w:tc>
          <w:tcPr>
            <w:tcW w:w="260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C19A9FA" w14:textId="77777777" w:rsidR="00171CA7" w:rsidRDefault="00000000" w:rsidP="008667BD">
            <w:r>
              <w:t>n.v.t.</w:t>
            </w:r>
          </w:p>
        </w:tc>
        <w:tc>
          <w:tcPr>
            <w:tcW w:w="266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F9AA446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Leg vast waar besluit wordt opgeslagen en hoe teams worden geïnformeerd.</w:t>
            </w:r>
          </w:p>
        </w:tc>
      </w:tr>
      <w:tr w:rsidR="00171CA7" w:rsidRPr="008667BD" w14:paraId="6172EC54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4B1FCEE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357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B4120EF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351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C994F02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078E601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91C8BE2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60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72F1692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66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481C517" w14:textId="77777777" w:rsidR="00171CA7" w:rsidRPr="00DF30C8" w:rsidRDefault="00171CA7" w:rsidP="008667BD">
            <w:pPr>
              <w:rPr>
                <w:lang w:val="nl-NL"/>
              </w:rPr>
            </w:pPr>
          </w:p>
        </w:tc>
      </w:tr>
    </w:tbl>
    <w:p w14:paraId="10E13EB7" w14:textId="77777777" w:rsidR="00171CA7" w:rsidRPr="00DF30C8" w:rsidRDefault="00171CA7">
      <w:pPr>
        <w:rPr>
          <w:lang w:val="nl-NL"/>
        </w:rPr>
      </w:pPr>
    </w:p>
    <w:p w14:paraId="2C2FB10C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br w:type="page"/>
      </w:r>
    </w:p>
    <w:p w14:paraId="3CA7E689" w14:textId="77777777" w:rsidR="00171CA7" w:rsidRPr="00DF30C8" w:rsidRDefault="00000000" w:rsidP="00DF30C8">
      <w:pPr>
        <w:pStyle w:val="Heading3"/>
        <w:rPr>
          <w:lang w:val="nl-NL"/>
        </w:rPr>
      </w:pPr>
      <w:r w:rsidRPr="00DF30C8">
        <w:rPr>
          <w:lang w:val="nl-NL"/>
        </w:rPr>
        <w:lastRenderedPageBreak/>
        <w:t>3–4. Inkopen examens &amp; vaststellen exameninstrumentarium</w:t>
      </w:r>
    </w:p>
    <w:p w14:paraId="1043F30F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19D03F66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651CE154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eisen gelden voor digitale examenleveranciers (certificering, AVG, SLA, audit/</w:t>
      </w:r>
      <w:proofErr w:type="spellStart"/>
      <w:r w:rsidRPr="00DF30C8">
        <w:rPr>
          <w:lang w:val="nl-NL"/>
        </w:rPr>
        <w:t>logging</w:t>
      </w:r>
      <w:proofErr w:type="spellEnd"/>
      <w:r w:rsidRPr="00DF30C8">
        <w:rPr>
          <w:lang w:val="nl-NL"/>
        </w:rPr>
        <w:t>)?</w:t>
      </w:r>
    </w:p>
    <w:p w14:paraId="1FFD32FA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Wie toetst technische/architectuur-eisen en wie accordeert inkoop?</w:t>
      </w:r>
    </w:p>
    <w:p w14:paraId="4F996408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test- en acceptatiecriteria hanteert Instelling X vóór ingebruikname?</w:t>
      </w:r>
    </w:p>
    <w:p w14:paraId="4A9F5E1F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77"/>
        <w:gridCol w:w="2968"/>
        <w:gridCol w:w="2029"/>
        <w:gridCol w:w="1566"/>
        <w:gridCol w:w="3113"/>
        <w:gridCol w:w="1975"/>
        <w:gridCol w:w="1782"/>
      </w:tblGrid>
      <w:tr w:rsidR="00171CA7" w14:paraId="4B3C30FD" w14:textId="77777777" w:rsidTr="00320FBE">
        <w:tc>
          <w:tcPr>
            <w:tcW w:w="680" w:type="dxa"/>
            <w:shd w:val="clear" w:color="auto" w:fill="F4D9DC"/>
            <w:vAlign w:val="center"/>
          </w:tcPr>
          <w:p w14:paraId="5EEAB595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6D450BAA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0CDD603D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23C1B1CB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58CE83F9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Wie (</w:t>
            </w:r>
            <w:proofErr w:type="spellStart"/>
            <w:r w:rsidRPr="00304907">
              <w:rPr>
                <w:rStyle w:val="Strong"/>
              </w:rPr>
              <w:t>rol</w:t>
            </w:r>
            <w:proofErr w:type="spellEnd"/>
            <w:r w:rsidRPr="00304907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05A9CF63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5E85B9F7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Notities</w:t>
            </w:r>
            <w:proofErr w:type="spellEnd"/>
          </w:p>
        </w:tc>
      </w:tr>
      <w:tr w:rsidR="00171CA7" w:rsidRPr="008667BD" w14:paraId="3494142A" w14:textId="77777777" w:rsidTr="00320FBE">
        <w:tc>
          <w:tcPr>
            <w:tcW w:w="680" w:type="dxa"/>
          </w:tcPr>
          <w:p w14:paraId="5F304834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5A4EDB1D" w14:textId="77777777" w:rsidR="00171CA7" w:rsidRDefault="00000000" w:rsidP="008667BD">
            <w:proofErr w:type="spellStart"/>
            <w:r>
              <w:t>Voorstel</w:t>
            </w:r>
            <w:proofErr w:type="spellEnd"/>
            <w:r>
              <w:t xml:space="preserve"> </w:t>
            </w:r>
            <w:proofErr w:type="spellStart"/>
            <w:r>
              <w:t>digitaal</w:t>
            </w:r>
            <w:proofErr w:type="spellEnd"/>
            <w:r>
              <w:t xml:space="preserve"> </w:t>
            </w:r>
            <w:proofErr w:type="spellStart"/>
            <w:r>
              <w:t>exameninstrumentarium</w:t>
            </w:r>
            <w:proofErr w:type="spellEnd"/>
            <w:r>
              <w:t xml:space="preserve"> </w:t>
            </w:r>
            <w:proofErr w:type="spellStart"/>
            <w:r>
              <w:t>aanleveren</w:t>
            </w:r>
            <w:proofErr w:type="spellEnd"/>
          </w:p>
        </w:tc>
        <w:tc>
          <w:tcPr>
            <w:tcW w:w="3515" w:type="dxa"/>
          </w:tcPr>
          <w:p w14:paraId="1E38DAC7" w14:textId="77777777" w:rsidR="00171CA7" w:rsidRDefault="00171CA7" w:rsidP="008667BD"/>
        </w:tc>
        <w:tc>
          <w:tcPr>
            <w:tcW w:w="2154" w:type="dxa"/>
          </w:tcPr>
          <w:p w14:paraId="062DC5B6" w14:textId="77777777" w:rsidR="00171CA7" w:rsidRDefault="00171CA7" w:rsidP="008667BD"/>
        </w:tc>
        <w:tc>
          <w:tcPr>
            <w:tcW w:w="1814" w:type="dxa"/>
          </w:tcPr>
          <w:p w14:paraId="25067A30" w14:textId="77777777" w:rsidR="00171CA7" w:rsidRDefault="00000000" w:rsidP="008667BD">
            <w:proofErr w:type="spellStart"/>
            <w:r>
              <w:t>Onderwijsteam</w:t>
            </w:r>
            <w:proofErr w:type="spellEnd"/>
          </w:p>
        </w:tc>
        <w:tc>
          <w:tcPr>
            <w:tcW w:w="2608" w:type="dxa"/>
          </w:tcPr>
          <w:p w14:paraId="048A3738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Koppelvlak-scope bepalen (OKE/SI)</w:t>
            </w:r>
          </w:p>
        </w:tc>
        <w:tc>
          <w:tcPr>
            <w:tcW w:w="2665" w:type="dxa"/>
          </w:tcPr>
          <w:p w14:paraId="4575002A" w14:textId="77777777" w:rsidR="00171CA7" w:rsidRPr="00DF30C8" w:rsidRDefault="00171CA7" w:rsidP="008667BD">
            <w:pPr>
              <w:rPr>
                <w:lang w:val="nl-NL"/>
              </w:rPr>
            </w:pPr>
          </w:p>
        </w:tc>
      </w:tr>
      <w:tr w:rsidR="00171CA7" w14:paraId="6C7DA30A" w14:textId="77777777" w:rsidTr="00320FBE">
        <w:tc>
          <w:tcPr>
            <w:tcW w:w="680" w:type="dxa"/>
          </w:tcPr>
          <w:p w14:paraId="2FD65EFC" w14:textId="77777777" w:rsidR="00171CA7" w:rsidRDefault="00000000" w:rsidP="008667BD">
            <w:r>
              <w:t>2</w:t>
            </w:r>
          </w:p>
        </w:tc>
        <w:tc>
          <w:tcPr>
            <w:tcW w:w="3572" w:type="dxa"/>
          </w:tcPr>
          <w:p w14:paraId="4E06A736" w14:textId="77777777" w:rsidR="00171CA7" w:rsidRDefault="00000000" w:rsidP="008667BD">
            <w:proofErr w:type="spellStart"/>
            <w:r>
              <w:t>Controleren</w:t>
            </w:r>
            <w:proofErr w:type="spellEnd"/>
            <w:r>
              <w:t xml:space="preserve"> </w:t>
            </w:r>
            <w:proofErr w:type="spellStart"/>
            <w:r>
              <w:t>instrumentarium</w:t>
            </w:r>
            <w:proofErr w:type="spellEnd"/>
            <w:r>
              <w:t>/platform</w:t>
            </w:r>
          </w:p>
        </w:tc>
        <w:tc>
          <w:tcPr>
            <w:tcW w:w="3515" w:type="dxa"/>
          </w:tcPr>
          <w:p w14:paraId="7049AF43" w14:textId="77777777" w:rsidR="00171CA7" w:rsidRDefault="00171CA7" w:rsidP="008667BD"/>
        </w:tc>
        <w:tc>
          <w:tcPr>
            <w:tcW w:w="2154" w:type="dxa"/>
          </w:tcPr>
          <w:p w14:paraId="55D585B7" w14:textId="77777777" w:rsidR="00171CA7" w:rsidRDefault="00171CA7" w:rsidP="008667BD"/>
        </w:tc>
        <w:tc>
          <w:tcPr>
            <w:tcW w:w="1814" w:type="dxa"/>
          </w:tcPr>
          <w:p w14:paraId="7B77985D" w14:textId="77777777" w:rsidR="00171CA7" w:rsidRDefault="00000000" w:rsidP="008667BD">
            <w:proofErr w:type="spellStart"/>
            <w:r>
              <w:t>Informatiemanager</w:t>
            </w:r>
            <w:proofErr w:type="spellEnd"/>
          </w:p>
        </w:tc>
        <w:tc>
          <w:tcPr>
            <w:tcW w:w="2608" w:type="dxa"/>
          </w:tcPr>
          <w:p w14:paraId="361D34A7" w14:textId="77777777" w:rsidR="00171CA7" w:rsidRDefault="00000000" w:rsidP="008667BD">
            <w:r>
              <w:t>Data-</w:t>
            </w:r>
            <w:proofErr w:type="spellStart"/>
            <w:r>
              <w:t>uitwisseling</w:t>
            </w:r>
            <w:proofErr w:type="spellEnd"/>
            <w:r>
              <w:t xml:space="preserve"> &amp; </w:t>
            </w:r>
            <w:proofErr w:type="spellStart"/>
            <w:r>
              <w:t>autorisaties</w:t>
            </w:r>
            <w:proofErr w:type="spellEnd"/>
          </w:p>
        </w:tc>
        <w:tc>
          <w:tcPr>
            <w:tcW w:w="2665" w:type="dxa"/>
          </w:tcPr>
          <w:p w14:paraId="1979B0BB" w14:textId="77777777" w:rsidR="00171CA7" w:rsidRDefault="00171CA7" w:rsidP="008667BD"/>
        </w:tc>
      </w:tr>
      <w:tr w:rsidR="00171CA7" w14:paraId="30C05ACD" w14:textId="77777777" w:rsidTr="00320FBE">
        <w:tc>
          <w:tcPr>
            <w:tcW w:w="680" w:type="dxa"/>
          </w:tcPr>
          <w:p w14:paraId="2AE49DD0" w14:textId="77777777" w:rsidR="00171CA7" w:rsidRDefault="00000000" w:rsidP="008667BD">
            <w:r>
              <w:t>3</w:t>
            </w:r>
          </w:p>
        </w:tc>
        <w:tc>
          <w:tcPr>
            <w:tcW w:w="3572" w:type="dxa"/>
          </w:tcPr>
          <w:p w14:paraId="1F86ECB0" w14:textId="77777777" w:rsidR="00171CA7" w:rsidRDefault="00000000" w:rsidP="008667BD">
            <w:r>
              <w:t xml:space="preserve">Contract/VWO/SLA </w:t>
            </w:r>
            <w:proofErr w:type="spellStart"/>
            <w:r>
              <w:t>opstellen</w:t>
            </w:r>
            <w:proofErr w:type="spellEnd"/>
          </w:p>
        </w:tc>
        <w:tc>
          <w:tcPr>
            <w:tcW w:w="3515" w:type="dxa"/>
          </w:tcPr>
          <w:p w14:paraId="1632D14A" w14:textId="77777777" w:rsidR="00171CA7" w:rsidRDefault="00171CA7" w:rsidP="008667BD"/>
        </w:tc>
        <w:tc>
          <w:tcPr>
            <w:tcW w:w="2154" w:type="dxa"/>
          </w:tcPr>
          <w:p w14:paraId="3693C3F3" w14:textId="77777777" w:rsidR="00171CA7" w:rsidRDefault="00171CA7" w:rsidP="008667BD"/>
        </w:tc>
        <w:tc>
          <w:tcPr>
            <w:tcW w:w="1814" w:type="dxa"/>
          </w:tcPr>
          <w:p w14:paraId="5DD1005E" w14:textId="77777777" w:rsidR="00171CA7" w:rsidRDefault="00000000" w:rsidP="008667BD">
            <w:proofErr w:type="spellStart"/>
            <w:r>
              <w:t>Informatiemanager</w:t>
            </w:r>
            <w:proofErr w:type="spellEnd"/>
          </w:p>
        </w:tc>
        <w:tc>
          <w:tcPr>
            <w:tcW w:w="2608" w:type="dxa"/>
          </w:tcPr>
          <w:p w14:paraId="3607EDBE" w14:textId="77777777" w:rsidR="00171CA7" w:rsidRDefault="00000000" w:rsidP="008667BD">
            <w:proofErr w:type="spellStart"/>
            <w:r>
              <w:t>Verwerkersrol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logging</w:t>
            </w:r>
          </w:p>
        </w:tc>
        <w:tc>
          <w:tcPr>
            <w:tcW w:w="2665" w:type="dxa"/>
          </w:tcPr>
          <w:p w14:paraId="69385276" w14:textId="77777777" w:rsidR="00171CA7" w:rsidRDefault="00171CA7" w:rsidP="008667BD"/>
        </w:tc>
      </w:tr>
      <w:tr w:rsidR="00171CA7" w14:paraId="4FE8524B" w14:textId="77777777" w:rsidTr="00320FBE">
        <w:tc>
          <w:tcPr>
            <w:tcW w:w="680" w:type="dxa"/>
          </w:tcPr>
          <w:p w14:paraId="5E682D75" w14:textId="77777777" w:rsidR="00171CA7" w:rsidRDefault="00000000" w:rsidP="008667BD">
            <w:r>
              <w:t>9</w:t>
            </w:r>
          </w:p>
        </w:tc>
        <w:tc>
          <w:tcPr>
            <w:tcW w:w="3572" w:type="dxa"/>
          </w:tcPr>
          <w:p w14:paraId="5DA4CA2D" w14:textId="77777777" w:rsidR="00171CA7" w:rsidRDefault="00000000" w:rsidP="008667BD">
            <w:proofErr w:type="spellStart"/>
            <w:r>
              <w:t>Instrumentarium</w:t>
            </w:r>
            <w:proofErr w:type="spellEnd"/>
            <w:r>
              <w:t xml:space="preserve"> </w:t>
            </w:r>
            <w:proofErr w:type="spellStart"/>
            <w:r>
              <w:t>indienen</w:t>
            </w:r>
            <w:proofErr w:type="spellEnd"/>
            <w:r>
              <w:t xml:space="preserve"> ter </w:t>
            </w:r>
            <w:proofErr w:type="spellStart"/>
            <w:r>
              <w:t>vaststelling</w:t>
            </w:r>
            <w:proofErr w:type="spellEnd"/>
          </w:p>
        </w:tc>
        <w:tc>
          <w:tcPr>
            <w:tcW w:w="3515" w:type="dxa"/>
          </w:tcPr>
          <w:p w14:paraId="15ED1709" w14:textId="77777777" w:rsidR="00171CA7" w:rsidRDefault="00171CA7" w:rsidP="008667BD"/>
        </w:tc>
        <w:tc>
          <w:tcPr>
            <w:tcW w:w="2154" w:type="dxa"/>
          </w:tcPr>
          <w:p w14:paraId="43998352" w14:textId="77777777" w:rsidR="00171CA7" w:rsidRDefault="00171CA7" w:rsidP="008667BD"/>
        </w:tc>
        <w:tc>
          <w:tcPr>
            <w:tcW w:w="1814" w:type="dxa"/>
          </w:tcPr>
          <w:p w14:paraId="734FAC77" w14:textId="77777777" w:rsidR="00171CA7" w:rsidRDefault="00000000" w:rsidP="008667BD">
            <w:r>
              <w:t>Directie/</w:t>
            </w:r>
            <w:proofErr w:type="spellStart"/>
            <w:r>
              <w:t>teamleider</w:t>
            </w:r>
            <w:proofErr w:type="spellEnd"/>
            <w:r>
              <w:t>/</w:t>
            </w:r>
            <w:proofErr w:type="spellStart"/>
            <w:r>
              <w:t>onderwijsteam</w:t>
            </w:r>
            <w:proofErr w:type="spellEnd"/>
          </w:p>
        </w:tc>
        <w:tc>
          <w:tcPr>
            <w:tcW w:w="2608" w:type="dxa"/>
          </w:tcPr>
          <w:p w14:paraId="52983C9A" w14:textId="77777777" w:rsidR="00171CA7" w:rsidRDefault="00000000" w:rsidP="008667BD">
            <w:r>
              <w:t>n.v.t.</w:t>
            </w:r>
          </w:p>
        </w:tc>
        <w:tc>
          <w:tcPr>
            <w:tcW w:w="2665" w:type="dxa"/>
          </w:tcPr>
          <w:p w14:paraId="3559C506" w14:textId="77777777" w:rsidR="00171CA7" w:rsidRDefault="00171CA7" w:rsidP="008667BD"/>
        </w:tc>
      </w:tr>
      <w:tr w:rsidR="00171CA7" w14:paraId="1E0B0A81" w14:textId="77777777" w:rsidTr="00320FBE">
        <w:tc>
          <w:tcPr>
            <w:tcW w:w="680" w:type="dxa"/>
          </w:tcPr>
          <w:p w14:paraId="1EA9DC4B" w14:textId="77777777" w:rsidR="00171CA7" w:rsidRDefault="00000000" w:rsidP="008667BD">
            <w:r>
              <w:t>10</w:t>
            </w:r>
          </w:p>
        </w:tc>
        <w:tc>
          <w:tcPr>
            <w:tcW w:w="3572" w:type="dxa"/>
          </w:tcPr>
          <w:p w14:paraId="7574E2F0" w14:textId="77777777" w:rsidR="00171CA7" w:rsidRDefault="00000000" w:rsidP="008667BD">
            <w:proofErr w:type="spellStart"/>
            <w:r>
              <w:t>Vaststellen</w:t>
            </w:r>
            <w:proofErr w:type="spellEnd"/>
            <w:r>
              <w:t xml:space="preserve"> </w:t>
            </w:r>
            <w:proofErr w:type="spellStart"/>
            <w:r>
              <w:t>instrumentarium</w:t>
            </w:r>
            <w:proofErr w:type="spellEnd"/>
          </w:p>
        </w:tc>
        <w:tc>
          <w:tcPr>
            <w:tcW w:w="3515" w:type="dxa"/>
          </w:tcPr>
          <w:p w14:paraId="20330C26" w14:textId="77777777" w:rsidR="00171CA7" w:rsidRDefault="00171CA7" w:rsidP="008667BD"/>
        </w:tc>
        <w:tc>
          <w:tcPr>
            <w:tcW w:w="2154" w:type="dxa"/>
          </w:tcPr>
          <w:p w14:paraId="6165C420" w14:textId="77777777" w:rsidR="00171CA7" w:rsidRDefault="00171CA7" w:rsidP="008667BD"/>
        </w:tc>
        <w:tc>
          <w:tcPr>
            <w:tcW w:w="1814" w:type="dxa"/>
          </w:tcPr>
          <w:p w14:paraId="1821F3EB" w14:textId="77777777" w:rsidR="00171CA7" w:rsidRDefault="00000000" w:rsidP="008667BD">
            <w:proofErr w:type="spellStart"/>
            <w:r>
              <w:t>Examencommissie</w:t>
            </w:r>
            <w:proofErr w:type="spellEnd"/>
          </w:p>
        </w:tc>
        <w:tc>
          <w:tcPr>
            <w:tcW w:w="2608" w:type="dxa"/>
          </w:tcPr>
          <w:p w14:paraId="69972E40" w14:textId="77777777" w:rsidR="00171CA7" w:rsidRDefault="00000000" w:rsidP="008667BD">
            <w:r>
              <w:t>n.v.t.</w:t>
            </w:r>
          </w:p>
        </w:tc>
        <w:tc>
          <w:tcPr>
            <w:tcW w:w="2665" w:type="dxa"/>
          </w:tcPr>
          <w:p w14:paraId="67D629B6" w14:textId="77777777" w:rsidR="00171CA7" w:rsidRDefault="00171CA7" w:rsidP="008667BD"/>
        </w:tc>
      </w:tr>
      <w:tr w:rsidR="00171CA7" w14:paraId="0E2F078D" w14:textId="77777777" w:rsidTr="00320FBE">
        <w:tc>
          <w:tcPr>
            <w:tcW w:w="680" w:type="dxa"/>
          </w:tcPr>
          <w:p w14:paraId="289EB31B" w14:textId="77777777" w:rsidR="00171CA7" w:rsidRDefault="00171CA7" w:rsidP="008667BD"/>
        </w:tc>
        <w:tc>
          <w:tcPr>
            <w:tcW w:w="3572" w:type="dxa"/>
          </w:tcPr>
          <w:p w14:paraId="6B49EE25" w14:textId="77777777" w:rsidR="00171CA7" w:rsidRDefault="00171CA7" w:rsidP="008667BD"/>
        </w:tc>
        <w:tc>
          <w:tcPr>
            <w:tcW w:w="3515" w:type="dxa"/>
          </w:tcPr>
          <w:p w14:paraId="0E41EB65" w14:textId="77777777" w:rsidR="00171CA7" w:rsidRDefault="00171CA7" w:rsidP="008667BD"/>
        </w:tc>
        <w:tc>
          <w:tcPr>
            <w:tcW w:w="2154" w:type="dxa"/>
          </w:tcPr>
          <w:p w14:paraId="11F02F07" w14:textId="77777777" w:rsidR="00171CA7" w:rsidRDefault="00171CA7" w:rsidP="008667BD"/>
        </w:tc>
        <w:tc>
          <w:tcPr>
            <w:tcW w:w="1814" w:type="dxa"/>
          </w:tcPr>
          <w:p w14:paraId="4648CEE6" w14:textId="77777777" w:rsidR="00171CA7" w:rsidRDefault="00171CA7" w:rsidP="008667BD"/>
        </w:tc>
        <w:tc>
          <w:tcPr>
            <w:tcW w:w="2608" w:type="dxa"/>
          </w:tcPr>
          <w:p w14:paraId="72361F99" w14:textId="77777777" w:rsidR="00171CA7" w:rsidRDefault="00171CA7" w:rsidP="008667BD"/>
        </w:tc>
        <w:tc>
          <w:tcPr>
            <w:tcW w:w="2665" w:type="dxa"/>
          </w:tcPr>
          <w:p w14:paraId="21672CD1" w14:textId="77777777" w:rsidR="00171CA7" w:rsidRDefault="00171CA7" w:rsidP="008667BD"/>
        </w:tc>
      </w:tr>
    </w:tbl>
    <w:p w14:paraId="3D41537C" w14:textId="77777777" w:rsidR="00171CA7" w:rsidRDefault="00171CA7"/>
    <w:p w14:paraId="0E2C9CC8" w14:textId="77777777" w:rsidR="00171CA7" w:rsidRDefault="00000000">
      <w:r>
        <w:br w:type="page"/>
      </w:r>
    </w:p>
    <w:p w14:paraId="60876B3D" w14:textId="77777777" w:rsidR="00171CA7" w:rsidRPr="00DF30C8" w:rsidRDefault="00000000" w:rsidP="00DF30C8">
      <w:pPr>
        <w:pStyle w:val="Heading2"/>
        <w:rPr>
          <w:lang w:val="nl-NL"/>
        </w:rPr>
      </w:pPr>
      <w:r w:rsidRPr="00DF30C8">
        <w:rPr>
          <w:lang w:val="nl-NL"/>
        </w:rPr>
        <w:lastRenderedPageBreak/>
        <w:t>5. Beheren examens (versies/varianten, examencatalogus)</w:t>
      </w:r>
    </w:p>
    <w:p w14:paraId="4629E10C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4FAB53B0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7AB667F7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loopt versiebeheer (wie initieert, wie archiveert, wie activeert)?</w:t>
      </w:r>
    </w:p>
    <w:p w14:paraId="42BF778D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wordt bepaald welke versie/variant in welke periode gebruikt wordt?</w:t>
      </w:r>
    </w:p>
    <w:p w14:paraId="465A29A0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gegevens moeten synchroon lopen tussen examenbank, planning en examenplatform?</w:t>
      </w:r>
    </w:p>
    <w:p w14:paraId="0BFBAAF5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06"/>
        <w:gridCol w:w="3048"/>
        <w:gridCol w:w="2452"/>
        <w:gridCol w:w="1733"/>
        <w:gridCol w:w="1796"/>
        <w:gridCol w:w="2342"/>
        <w:gridCol w:w="2033"/>
      </w:tblGrid>
      <w:tr w:rsidR="00171CA7" w14:paraId="466DA392" w14:textId="77777777" w:rsidTr="00320FBE">
        <w:tc>
          <w:tcPr>
            <w:tcW w:w="680" w:type="dxa"/>
            <w:shd w:val="clear" w:color="auto" w:fill="F4D9DC"/>
            <w:vAlign w:val="center"/>
          </w:tcPr>
          <w:p w14:paraId="50DA2596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5BE0C841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596F3A81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1B245F5A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5D6AB62B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Wie (</w:t>
            </w:r>
            <w:proofErr w:type="spellStart"/>
            <w:r w:rsidRPr="00304907">
              <w:rPr>
                <w:rStyle w:val="Strong"/>
              </w:rPr>
              <w:t>rol</w:t>
            </w:r>
            <w:proofErr w:type="spellEnd"/>
            <w:r w:rsidRPr="00304907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61DB6B7B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39B7420C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Notities</w:t>
            </w:r>
            <w:proofErr w:type="spellEnd"/>
          </w:p>
        </w:tc>
      </w:tr>
      <w:tr w:rsidR="00171CA7" w:rsidRPr="008667BD" w14:paraId="65D7C8C5" w14:textId="77777777" w:rsidTr="00320FBE">
        <w:tc>
          <w:tcPr>
            <w:tcW w:w="680" w:type="dxa"/>
          </w:tcPr>
          <w:p w14:paraId="7728F060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789A98FE" w14:textId="77777777" w:rsidR="00171CA7" w:rsidRDefault="00000000" w:rsidP="008667BD">
            <w:proofErr w:type="spellStart"/>
            <w:r>
              <w:t>Nieuwe</w:t>
            </w:r>
            <w:proofErr w:type="spellEnd"/>
            <w:r>
              <w:t xml:space="preserve"> </w:t>
            </w:r>
            <w:proofErr w:type="spellStart"/>
            <w:r>
              <w:t>versies</w:t>
            </w:r>
            <w:proofErr w:type="spellEnd"/>
            <w:r>
              <w:t>/</w:t>
            </w:r>
            <w:proofErr w:type="spellStart"/>
            <w:r>
              <w:t>varianten</w:t>
            </w:r>
            <w:proofErr w:type="spellEnd"/>
            <w:r>
              <w:t xml:space="preserve"> </w:t>
            </w:r>
            <w:proofErr w:type="spellStart"/>
            <w:r>
              <w:t>aanbieden</w:t>
            </w:r>
            <w:proofErr w:type="spellEnd"/>
          </w:p>
        </w:tc>
        <w:tc>
          <w:tcPr>
            <w:tcW w:w="3515" w:type="dxa"/>
          </w:tcPr>
          <w:p w14:paraId="5DEC4DB8" w14:textId="77777777" w:rsidR="00171CA7" w:rsidRDefault="00171CA7" w:rsidP="008667BD"/>
        </w:tc>
        <w:tc>
          <w:tcPr>
            <w:tcW w:w="2154" w:type="dxa"/>
          </w:tcPr>
          <w:p w14:paraId="4D6E7904" w14:textId="77777777" w:rsidR="00171CA7" w:rsidRDefault="00171CA7" w:rsidP="008667BD"/>
        </w:tc>
        <w:tc>
          <w:tcPr>
            <w:tcW w:w="1814" w:type="dxa"/>
          </w:tcPr>
          <w:p w14:paraId="22255AE2" w14:textId="77777777" w:rsidR="00171CA7" w:rsidRDefault="00000000" w:rsidP="008667BD">
            <w:proofErr w:type="spellStart"/>
            <w:r>
              <w:t>Examenleverancier</w:t>
            </w:r>
            <w:proofErr w:type="spellEnd"/>
          </w:p>
        </w:tc>
        <w:tc>
          <w:tcPr>
            <w:tcW w:w="2608" w:type="dxa"/>
          </w:tcPr>
          <w:p w14:paraId="0E1C4E12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Impact op catalogus- en afnamegegevens</w:t>
            </w:r>
          </w:p>
        </w:tc>
        <w:tc>
          <w:tcPr>
            <w:tcW w:w="2665" w:type="dxa"/>
          </w:tcPr>
          <w:p w14:paraId="6EEBC454" w14:textId="77777777" w:rsidR="00171CA7" w:rsidRPr="00DF30C8" w:rsidRDefault="00171CA7" w:rsidP="008667BD">
            <w:pPr>
              <w:rPr>
                <w:lang w:val="nl-NL"/>
              </w:rPr>
            </w:pPr>
          </w:p>
        </w:tc>
      </w:tr>
      <w:tr w:rsidR="00171CA7" w14:paraId="2164D853" w14:textId="77777777" w:rsidTr="00320FBE">
        <w:tc>
          <w:tcPr>
            <w:tcW w:w="680" w:type="dxa"/>
          </w:tcPr>
          <w:p w14:paraId="223E09F5" w14:textId="77777777" w:rsidR="00171CA7" w:rsidRDefault="00000000" w:rsidP="008667BD">
            <w:r>
              <w:t>2</w:t>
            </w:r>
          </w:p>
        </w:tc>
        <w:tc>
          <w:tcPr>
            <w:tcW w:w="3572" w:type="dxa"/>
          </w:tcPr>
          <w:p w14:paraId="4110AE0E" w14:textId="77777777" w:rsidR="00171CA7" w:rsidRDefault="00000000" w:rsidP="008667BD">
            <w:r>
              <w:t xml:space="preserve">Oude </w:t>
            </w:r>
            <w:proofErr w:type="spellStart"/>
            <w:r>
              <w:t>versies</w:t>
            </w:r>
            <w:proofErr w:type="spellEnd"/>
            <w:r>
              <w:t xml:space="preserve"> </w:t>
            </w:r>
            <w:proofErr w:type="spellStart"/>
            <w:r>
              <w:t>archiveren</w:t>
            </w:r>
            <w:proofErr w:type="spellEnd"/>
            <w:r>
              <w:t>/</w:t>
            </w:r>
            <w:proofErr w:type="spellStart"/>
            <w:r>
              <w:t>deactiveren</w:t>
            </w:r>
            <w:proofErr w:type="spellEnd"/>
          </w:p>
        </w:tc>
        <w:tc>
          <w:tcPr>
            <w:tcW w:w="3515" w:type="dxa"/>
          </w:tcPr>
          <w:p w14:paraId="37F235D0" w14:textId="77777777" w:rsidR="00171CA7" w:rsidRDefault="00171CA7" w:rsidP="008667BD"/>
        </w:tc>
        <w:tc>
          <w:tcPr>
            <w:tcW w:w="2154" w:type="dxa"/>
          </w:tcPr>
          <w:p w14:paraId="62074786" w14:textId="77777777" w:rsidR="00171CA7" w:rsidRDefault="00171CA7" w:rsidP="008667BD"/>
        </w:tc>
        <w:tc>
          <w:tcPr>
            <w:tcW w:w="1814" w:type="dxa"/>
          </w:tcPr>
          <w:p w14:paraId="4C4FCD26" w14:textId="77777777" w:rsidR="00171CA7" w:rsidRDefault="00000000" w:rsidP="008667BD">
            <w:proofErr w:type="spellStart"/>
            <w:r>
              <w:t>Examenbureau</w:t>
            </w:r>
            <w:proofErr w:type="spellEnd"/>
          </w:p>
        </w:tc>
        <w:tc>
          <w:tcPr>
            <w:tcW w:w="2608" w:type="dxa"/>
          </w:tcPr>
          <w:p w14:paraId="2C7E131B" w14:textId="77777777" w:rsidR="00171CA7" w:rsidRDefault="00000000" w:rsidP="008667BD">
            <w:proofErr w:type="spellStart"/>
            <w:r>
              <w:t>Voorkom</w:t>
            </w:r>
            <w:proofErr w:type="spellEnd"/>
            <w:r>
              <w:t xml:space="preserve"> </w:t>
            </w:r>
            <w:proofErr w:type="spellStart"/>
            <w:r>
              <w:t>gebruik</w:t>
            </w:r>
            <w:proofErr w:type="spellEnd"/>
            <w:r>
              <w:t xml:space="preserve"> </w:t>
            </w:r>
            <w:proofErr w:type="spellStart"/>
            <w:r>
              <w:t>verkeerde</w:t>
            </w:r>
            <w:proofErr w:type="spellEnd"/>
            <w:r>
              <w:t xml:space="preserve"> </w:t>
            </w:r>
            <w:proofErr w:type="spellStart"/>
            <w:r>
              <w:t>versie</w:t>
            </w:r>
            <w:proofErr w:type="spellEnd"/>
          </w:p>
        </w:tc>
        <w:tc>
          <w:tcPr>
            <w:tcW w:w="2665" w:type="dxa"/>
          </w:tcPr>
          <w:p w14:paraId="7BAFC6A6" w14:textId="77777777" w:rsidR="00171CA7" w:rsidRDefault="00171CA7" w:rsidP="008667BD"/>
        </w:tc>
      </w:tr>
      <w:tr w:rsidR="00171CA7" w14:paraId="7D69EBB2" w14:textId="77777777" w:rsidTr="00320FBE">
        <w:tc>
          <w:tcPr>
            <w:tcW w:w="680" w:type="dxa"/>
          </w:tcPr>
          <w:p w14:paraId="34CBB1F5" w14:textId="77777777" w:rsidR="00171CA7" w:rsidRDefault="00000000" w:rsidP="008667BD">
            <w:r>
              <w:t>4</w:t>
            </w:r>
          </w:p>
        </w:tc>
        <w:tc>
          <w:tcPr>
            <w:tcW w:w="3572" w:type="dxa"/>
          </w:tcPr>
          <w:p w14:paraId="0576DAA0" w14:textId="77777777" w:rsidR="00171CA7" w:rsidRDefault="00000000" w:rsidP="008667BD">
            <w:proofErr w:type="spellStart"/>
            <w:r>
              <w:t>Nieuwe</w:t>
            </w:r>
            <w:proofErr w:type="spellEnd"/>
            <w:r>
              <w:t xml:space="preserve"> </w:t>
            </w:r>
            <w:proofErr w:type="spellStart"/>
            <w:r>
              <w:t>versies</w:t>
            </w:r>
            <w:proofErr w:type="spellEnd"/>
            <w:r>
              <w:t xml:space="preserve"> </w:t>
            </w:r>
            <w:proofErr w:type="spellStart"/>
            <w:r>
              <w:t>vaststellen</w:t>
            </w:r>
            <w:proofErr w:type="spellEnd"/>
          </w:p>
        </w:tc>
        <w:tc>
          <w:tcPr>
            <w:tcW w:w="3515" w:type="dxa"/>
          </w:tcPr>
          <w:p w14:paraId="3BADDEB4" w14:textId="77777777" w:rsidR="00171CA7" w:rsidRDefault="00171CA7" w:rsidP="008667BD"/>
        </w:tc>
        <w:tc>
          <w:tcPr>
            <w:tcW w:w="2154" w:type="dxa"/>
          </w:tcPr>
          <w:p w14:paraId="18456A2C" w14:textId="77777777" w:rsidR="00171CA7" w:rsidRDefault="00171CA7" w:rsidP="008667BD"/>
        </w:tc>
        <w:tc>
          <w:tcPr>
            <w:tcW w:w="1814" w:type="dxa"/>
          </w:tcPr>
          <w:p w14:paraId="3A06D81A" w14:textId="77777777" w:rsidR="00171CA7" w:rsidRDefault="00000000" w:rsidP="008667BD">
            <w:proofErr w:type="spellStart"/>
            <w:r>
              <w:t>Examencommissie</w:t>
            </w:r>
            <w:proofErr w:type="spellEnd"/>
          </w:p>
        </w:tc>
        <w:tc>
          <w:tcPr>
            <w:tcW w:w="2608" w:type="dxa"/>
          </w:tcPr>
          <w:p w14:paraId="339D272D" w14:textId="77777777" w:rsidR="00171CA7" w:rsidRDefault="00000000" w:rsidP="008667BD">
            <w:proofErr w:type="spellStart"/>
            <w:r>
              <w:t>Vaststellingslogging</w:t>
            </w:r>
            <w:proofErr w:type="spellEnd"/>
          </w:p>
        </w:tc>
        <w:tc>
          <w:tcPr>
            <w:tcW w:w="2665" w:type="dxa"/>
          </w:tcPr>
          <w:p w14:paraId="2EF4B8FF" w14:textId="77777777" w:rsidR="00171CA7" w:rsidRDefault="00171CA7" w:rsidP="008667BD"/>
        </w:tc>
      </w:tr>
      <w:tr w:rsidR="00171CA7" w14:paraId="54E6429C" w14:textId="77777777" w:rsidTr="00320FBE">
        <w:tc>
          <w:tcPr>
            <w:tcW w:w="680" w:type="dxa"/>
          </w:tcPr>
          <w:p w14:paraId="6383FC6E" w14:textId="77777777" w:rsidR="00171CA7" w:rsidRDefault="00000000" w:rsidP="008667BD">
            <w:r>
              <w:t>7</w:t>
            </w:r>
          </w:p>
        </w:tc>
        <w:tc>
          <w:tcPr>
            <w:tcW w:w="3572" w:type="dxa"/>
          </w:tcPr>
          <w:p w14:paraId="5977F009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 xml:space="preserve">Koppelen nieuwe versies aan </w:t>
            </w:r>
            <w:proofErr w:type="spellStart"/>
            <w:r w:rsidRPr="00DF30C8">
              <w:rPr>
                <w:lang w:val="nl-NL"/>
              </w:rPr>
              <w:t>examenen</w:t>
            </w:r>
            <w:proofErr w:type="spellEnd"/>
            <w:r w:rsidRPr="00DF30C8">
              <w:rPr>
                <w:lang w:val="nl-NL"/>
              </w:rPr>
              <w:t xml:space="preserve"> per periode</w:t>
            </w:r>
          </w:p>
        </w:tc>
        <w:tc>
          <w:tcPr>
            <w:tcW w:w="3515" w:type="dxa"/>
          </w:tcPr>
          <w:p w14:paraId="69406E92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</w:tcPr>
          <w:p w14:paraId="67DEC70E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</w:tcPr>
          <w:p w14:paraId="68875321" w14:textId="77777777" w:rsidR="00171CA7" w:rsidRDefault="00000000" w:rsidP="008667BD">
            <w:r>
              <w:t>CGE-</w:t>
            </w:r>
            <w:proofErr w:type="spellStart"/>
            <w:r>
              <w:t>leider</w:t>
            </w:r>
            <w:proofErr w:type="spellEnd"/>
          </w:p>
        </w:tc>
        <w:tc>
          <w:tcPr>
            <w:tcW w:w="2608" w:type="dxa"/>
          </w:tcPr>
          <w:p w14:paraId="2A8CFA2C" w14:textId="77777777" w:rsidR="00171CA7" w:rsidRDefault="00000000" w:rsidP="008667BD">
            <w:proofErr w:type="spellStart"/>
            <w:r>
              <w:t>Koppeling</w:t>
            </w:r>
            <w:proofErr w:type="spellEnd"/>
            <w:r>
              <w:t xml:space="preserve"> </w:t>
            </w:r>
            <w:proofErr w:type="spellStart"/>
            <w:r>
              <w:t>planning</w:t>
            </w:r>
            <w:r>
              <w:rPr>
                <w:rFonts w:ascii="Apple Color Emoji" w:hAnsi="Apple Color Emoji" w:cs="Apple Color Emoji"/>
              </w:rPr>
              <w:t>↔</w:t>
            </w:r>
            <w:r>
              <w:t>afname</w:t>
            </w:r>
            <w:proofErr w:type="spellEnd"/>
          </w:p>
        </w:tc>
        <w:tc>
          <w:tcPr>
            <w:tcW w:w="2665" w:type="dxa"/>
          </w:tcPr>
          <w:p w14:paraId="7D663403" w14:textId="77777777" w:rsidR="00171CA7" w:rsidRDefault="00171CA7" w:rsidP="008667BD"/>
        </w:tc>
      </w:tr>
      <w:tr w:rsidR="00171CA7" w14:paraId="2189DF51" w14:textId="77777777" w:rsidTr="00320FBE">
        <w:tc>
          <w:tcPr>
            <w:tcW w:w="680" w:type="dxa"/>
          </w:tcPr>
          <w:p w14:paraId="20964DB0" w14:textId="77777777" w:rsidR="00171CA7" w:rsidRDefault="00171CA7" w:rsidP="008667BD"/>
        </w:tc>
        <w:tc>
          <w:tcPr>
            <w:tcW w:w="3572" w:type="dxa"/>
          </w:tcPr>
          <w:p w14:paraId="412F2BCF" w14:textId="77777777" w:rsidR="00171CA7" w:rsidRDefault="00171CA7" w:rsidP="008667BD"/>
        </w:tc>
        <w:tc>
          <w:tcPr>
            <w:tcW w:w="3515" w:type="dxa"/>
          </w:tcPr>
          <w:p w14:paraId="49B079FE" w14:textId="77777777" w:rsidR="00171CA7" w:rsidRDefault="00171CA7" w:rsidP="008667BD"/>
        </w:tc>
        <w:tc>
          <w:tcPr>
            <w:tcW w:w="2154" w:type="dxa"/>
          </w:tcPr>
          <w:p w14:paraId="1244DE4B" w14:textId="77777777" w:rsidR="00171CA7" w:rsidRDefault="00171CA7" w:rsidP="008667BD"/>
        </w:tc>
        <w:tc>
          <w:tcPr>
            <w:tcW w:w="1814" w:type="dxa"/>
          </w:tcPr>
          <w:p w14:paraId="77108EA0" w14:textId="77777777" w:rsidR="00171CA7" w:rsidRDefault="00171CA7" w:rsidP="008667BD"/>
        </w:tc>
        <w:tc>
          <w:tcPr>
            <w:tcW w:w="2608" w:type="dxa"/>
          </w:tcPr>
          <w:p w14:paraId="513C96D8" w14:textId="77777777" w:rsidR="00171CA7" w:rsidRDefault="00171CA7" w:rsidP="008667BD"/>
        </w:tc>
        <w:tc>
          <w:tcPr>
            <w:tcW w:w="2665" w:type="dxa"/>
          </w:tcPr>
          <w:p w14:paraId="1C73CCF0" w14:textId="77777777" w:rsidR="00171CA7" w:rsidRDefault="00171CA7" w:rsidP="008667BD"/>
        </w:tc>
      </w:tr>
    </w:tbl>
    <w:p w14:paraId="4148EEE2" w14:textId="77777777" w:rsidR="00171CA7" w:rsidRDefault="00171CA7"/>
    <w:p w14:paraId="26012061" w14:textId="77777777" w:rsidR="00171CA7" w:rsidRDefault="00000000">
      <w:r>
        <w:br w:type="page"/>
      </w:r>
    </w:p>
    <w:p w14:paraId="1443FFA2" w14:textId="77777777" w:rsidR="00171CA7" w:rsidRDefault="00000000" w:rsidP="00DF30C8">
      <w:pPr>
        <w:pStyle w:val="Heading2"/>
      </w:pPr>
      <w:r>
        <w:lastRenderedPageBreak/>
        <w:t xml:space="preserve">6–7. </w:t>
      </w:r>
      <w:proofErr w:type="spellStart"/>
      <w:r>
        <w:t>Plannen</w:t>
      </w:r>
      <w:proofErr w:type="spellEnd"/>
      <w:r>
        <w:t xml:space="preserve"> &amp; </w:t>
      </w:r>
      <w:proofErr w:type="spellStart"/>
      <w:r>
        <w:t>roosteren</w:t>
      </w:r>
      <w:proofErr w:type="spellEnd"/>
    </w:p>
    <w:p w14:paraId="0FB2ADE4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54C5B49B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3FAE81AA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worden examenperioden/momenten gepubliceerd en vertaald naar lokale planning?</w:t>
      </w:r>
    </w:p>
    <w:p w14:paraId="24B12B0E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rol heeft het examenbureau vs. CGE-leider vs. onderwijsteam?</w:t>
      </w:r>
    </w:p>
    <w:p w14:paraId="3BCD78D3" w14:textId="77777777" w:rsidR="00171CA7" w:rsidRDefault="00000000">
      <w:pPr>
        <w:pStyle w:val="ListBullet"/>
      </w:pPr>
      <w:r>
        <w:t xml:space="preserve">Hoe borg je </w:t>
      </w:r>
      <w:proofErr w:type="spellStart"/>
      <w:r>
        <w:t>capaciteit</w:t>
      </w:r>
      <w:proofErr w:type="spellEnd"/>
      <w:r>
        <w:t xml:space="preserve"> (</w:t>
      </w:r>
      <w:proofErr w:type="spellStart"/>
      <w:r>
        <w:t>ruimtes</w:t>
      </w:r>
      <w:proofErr w:type="spellEnd"/>
      <w:r>
        <w:t xml:space="preserve">, devices, </w:t>
      </w:r>
      <w:proofErr w:type="spellStart"/>
      <w:r>
        <w:t>surveillanten</w:t>
      </w:r>
      <w:proofErr w:type="spellEnd"/>
      <w:r>
        <w:t xml:space="preserve">) </w:t>
      </w:r>
      <w:proofErr w:type="spellStart"/>
      <w:r>
        <w:t>en</w:t>
      </w:r>
      <w:proofErr w:type="spellEnd"/>
      <w:r>
        <w:t xml:space="preserve"> no-show </w:t>
      </w:r>
      <w:proofErr w:type="spellStart"/>
      <w:r>
        <w:t>reductie</w:t>
      </w:r>
      <w:proofErr w:type="spellEnd"/>
      <w:r>
        <w:t>?</w:t>
      </w:r>
    </w:p>
    <w:p w14:paraId="54A10E18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10"/>
        <w:gridCol w:w="3035"/>
        <w:gridCol w:w="2522"/>
        <w:gridCol w:w="1761"/>
        <w:gridCol w:w="1428"/>
        <w:gridCol w:w="2579"/>
        <w:gridCol w:w="2075"/>
      </w:tblGrid>
      <w:tr w:rsidR="00171CA7" w14:paraId="7F71BA22" w14:textId="77777777" w:rsidTr="00320FBE">
        <w:tc>
          <w:tcPr>
            <w:tcW w:w="680" w:type="dxa"/>
            <w:shd w:val="clear" w:color="auto" w:fill="F4D9DC"/>
            <w:vAlign w:val="center"/>
          </w:tcPr>
          <w:p w14:paraId="41A68795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2CAC494E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6884F792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501A8BC2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257064A6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Wie (</w:t>
            </w:r>
            <w:proofErr w:type="spellStart"/>
            <w:r w:rsidRPr="00304907">
              <w:rPr>
                <w:rStyle w:val="Strong"/>
              </w:rPr>
              <w:t>rol</w:t>
            </w:r>
            <w:proofErr w:type="spellEnd"/>
            <w:r w:rsidRPr="00304907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63D1FF9B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0A47CC35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Notities</w:t>
            </w:r>
            <w:proofErr w:type="spellEnd"/>
          </w:p>
        </w:tc>
      </w:tr>
      <w:tr w:rsidR="00171CA7" w:rsidRPr="008667BD" w14:paraId="5549A3B1" w14:textId="77777777" w:rsidTr="00320FBE">
        <w:tc>
          <w:tcPr>
            <w:tcW w:w="680" w:type="dxa"/>
          </w:tcPr>
          <w:p w14:paraId="48FEA2FC" w14:textId="77777777" w:rsidR="00171CA7" w:rsidRDefault="00000000" w:rsidP="008667BD">
            <w:r>
              <w:t>6.2</w:t>
            </w:r>
          </w:p>
        </w:tc>
        <w:tc>
          <w:tcPr>
            <w:tcW w:w="3572" w:type="dxa"/>
          </w:tcPr>
          <w:p w14:paraId="6BBF8851" w14:textId="77777777" w:rsidR="00171CA7" w:rsidRDefault="00000000" w:rsidP="008667BD">
            <w:proofErr w:type="spellStart"/>
            <w:r>
              <w:t>Jaarplanning</w:t>
            </w:r>
            <w:proofErr w:type="spellEnd"/>
            <w:r>
              <w:t xml:space="preserve"> examens </w:t>
            </w:r>
            <w:proofErr w:type="spellStart"/>
            <w:r>
              <w:t>opstellen</w:t>
            </w:r>
            <w:proofErr w:type="spellEnd"/>
          </w:p>
        </w:tc>
        <w:tc>
          <w:tcPr>
            <w:tcW w:w="3515" w:type="dxa"/>
          </w:tcPr>
          <w:p w14:paraId="2DDD8569" w14:textId="77777777" w:rsidR="00171CA7" w:rsidRDefault="00171CA7" w:rsidP="008667BD"/>
        </w:tc>
        <w:tc>
          <w:tcPr>
            <w:tcW w:w="2154" w:type="dxa"/>
          </w:tcPr>
          <w:p w14:paraId="2653DBE5" w14:textId="77777777" w:rsidR="00171CA7" w:rsidRDefault="00171CA7" w:rsidP="008667BD"/>
        </w:tc>
        <w:tc>
          <w:tcPr>
            <w:tcW w:w="1814" w:type="dxa"/>
          </w:tcPr>
          <w:p w14:paraId="7A27B65B" w14:textId="77777777" w:rsidR="00171CA7" w:rsidRDefault="00000000" w:rsidP="008667BD">
            <w:r>
              <w:t>CGE-</w:t>
            </w:r>
            <w:proofErr w:type="spellStart"/>
            <w:r>
              <w:t>leider</w:t>
            </w:r>
            <w:proofErr w:type="spellEnd"/>
          </w:p>
        </w:tc>
        <w:tc>
          <w:tcPr>
            <w:tcW w:w="2608" w:type="dxa"/>
          </w:tcPr>
          <w:p w14:paraId="608BBCEA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Planning-data als bron voor koppelvlakken</w:t>
            </w:r>
          </w:p>
        </w:tc>
        <w:tc>
          <w:tcPr>
            <w:tcW w:w="2665" w:type="dxa"/>
          </w:tcPr>
          <w:p w14:paraId="6BDB4096" w14:textId="77777777" w:rsidR="00171CA7" w:rsidRPr="00DF30C8" w:rsidRDefault="00171CA7" w:rsidP="008667BD">
            <w:pPr>
              <w:rPr>
                <w:lang w:val="nl-NL"/>
              </w:rPr>
            </w:pPr>
          </w:p>
        </w:tc>
      </w:tr>
      <w:tr w:rsidR="00171CA7" w14:paraId="0569CA71" w14:textId="77777777" w:rsidTr="00320FBE">
        <w:tc>
          <w:tcPr>
            <w:tcW w:w="680" w:type="dxa"/>
          </w:tcPr>
          <w:p w14:paraId="0519980B" w14:textId="77777777" w:rsidR="00171CA7" w:rsidRDefault="00000000" w:rsidP="008667BD">
            <w:r>
              <w:t>6.4</w:t>
            </w:r>
          </w:p>
        </w:tc>
        <w:tc>
          <w:tcPr>
            <w:tcW w:w="3572" w:type="dxa"/>
          </w:tcPr>
          <w:p w14:paraId="41EA9033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Examenperiodes invoeren in SIS/planningsysteem</w:t>
            </w:r>
          </w:p>
        </w:tc>
        <w:tc>
          <w:tcPr>
            <w:tcW w:w="3515" w:type="dxa"/>
          </w:tcPr>
          <w:p w14:paraId="5EAAC2D3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</w:tcPr>
          <w:p w14:paraId="580111BC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</w:tcPr>
          <w:p w14:paraId="3C124784" w14:textId="77777777" w:rsidR="00171CA7" w:rsidRDefault="00000000" w:rsidP="008667BD">
            <w:r>
              <w:t>CGE-</w:t>
            </w:r>
            <w:proofErr w:type="spellStart"/>
            <w:r>
              <w:t>leider</w:t>
            </w:r>
            <w:proofErr w:type="spellEnd"/>
          </w:p>
        </w:tc>
        <w:tc>
          <w:tcPr>
            <w:tcW w:w="2608" w:type="dxa"/>
          </w:tcPr>
          <w:p w14:paraId="244E7436" w14:textId="77777777" w:rsidR="00171CA7" w:rsidRDefault="00000000" w:rsidP="008667BD">
            <w:r>
              <w:t xml:space="preserve">SIS (Eduarte/Osiris/PeopleSoft) </w:t>
            </w:r>
            <w:r>
              <w:rPr>
                <w:rFonts w:ascii="Apple Color Emoji" w:hAnsi="Apple Color Emoji" w:cs="Apple Color Emoji"/>
              </w:rPr>
              <w:t>↔</w:t>
            </w:r>
            <w:r>
              <w:t xml:space="preserve"> planning</w:t>
            </w:r>
          </w:p>
        </w:tc>
        <w:tc>
          <w:tcPr>
            <w:tcW w:w="2665" w:type="dxa"/>
          </w:tcPr>
          <w:p w14:paraId="70CD0C9D" w14:textId="77777777" w:rsidR="00171CA7" w:rsidRDefault="00171CA7" w:rsidP="008667BD"/>
        </w:tc>
      </w:tr>
      <w:tr w:rsidR="00171CA7" w:rsidRPr="008667BD" w14:paraId="107606B6" w14:textId="77777777" w:rsidTr="00320FBE">
        <w:tc>
          <w:tcPr>
            <w:tcW w:w="680" w:type="dxa"/>
          </w:tcPr>
          <w:p w14:paraId="4687F7A4" w14:textId="77777777" w:rsidR="00171CA7" w:rsidRDefault="00000000" w:rsidP="008667BD">
            <w:r>
              <w:t>7.2</w:t>
            </w:r>
          </w:p>
        </w:tc>
        <w:tc>
          <w:tcPr>
            <w:tcW w:w="3572" w:type="dxa"/>
          </w:tcPr>
          <w:p w14:paraId="693416F5" w14:textId="77777777" w:rsidR="00171CA7" w:rsidRDefault="00000000" w:rsidP="008667BD">
            <w:proofErr w:type="spellStart"/>
            <w:r>
              <w:t>Examenmomenten</w:t>
            </w:r>
            <w:proofErr w:type="spellEnd"/>
            <w:r>
              <w:t xml:space="preserve"> </w:t>
            </w:r>
            <w:proofErr w:type="spellStart"/>
            <w:r>
              <w:t>aanmaken</w:t>
            </w:r>
            <w:proofErr w:type="spellEnd"/>
          </w:p>
        </w:tc>
        <w:tc>
          <w:tcPr>
            <w:tcW w:w="3515" w:type="dxa"/>
          </w:tcPr>
          <w:p w14:paraId="0E61A0AE" w14:textId="77777777" w:rsidR="00171CA7" w:rsidRDefault="00171CA7" w:rsidP="008667BD"/>
        </w:tc>
        <w:tc>
          <w:tcPr>
            <w:tcW w:w="2154" w:type="dxa"/>
          </w:tcPr>
          <w:p w14:paraId="525DE75C" w14:textId="77777777" w:rsidR="00171CA7" w:rsidRDefault="00171CA7" w:rsidP="008667BD"/>
        </w:tc>
        <w:tc>
          <w:tcPr>
            <w:tcW w:w="1814" w:type="dxa"/>
          </w:tcPr>
          <w:p w14:paraId="77819E71" w14:textId="77777777" w:rsidR="00171CA7" w:rsidRDefault="00000000" w:rsidP="008667BD">
            <w:r>
              <w:t>CGE-</w:t>
            </w:r>
            <w:proofErr w:type="spellStart"/>
            <w:r>
              <w:t>leider</w:t>
            </w:r>
            <w:proofErr w:type="spellEnd"/>
          </w:p>
        </w:tc>
        <w:tc>
          <w:tcPr>
            <w:tcW w:w="2608" w:type="dxa"/>
          </w:tcPr>
          <w:p w14:paraId="42A85614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Moment-</w:t>
            </w:r>
            <w:proofErr w:type="spellStart"/>
            <w:r w:rsidRPr="00DF30C8">
              <w:rPr>
                <w:lang w:val="nl-NL"/>
              </w:rPr>
              <w:t>id’s</w:t>
            </w:r>
            <w:proofErr w:type="spellEnd"/>
            <w:r w:rsidRPr="00DF30C8">
              <w:rPr>
                <w:lang w:val="nl-NL"/>
              </w:rPr>
              <w:t xml:space="preserve"> consistent, t.b.v. uitwisseling</w:t>
            </w:r>
          </w:p>
        </w:tc>
        <w:tc>
          <w:tcPr>
            <w:tcW w:w="2665" w:type="dxa"/>
          </w:tcPr>
          <w:p w14:paraId="4EFB0EDD" w14:textId="77777777" w:rsidR="00171CA7" w:rsidRPr="00DF30C8" w:rsidRDefault="00171CA7" w:rsidP="008667BD">
            <w:pPr>
              <w:rPr>
                <w:lang w:val="nl-NL"/>
              </w:rPr>
            </w:pPr>
          </w:p>
        </w:tc>
      </w:tr>
      <w:tr w:rsidR="00171CA7" w:rsidRPr="008667BD" w14:paraId="48089FEF" w14:textId="77777777" w:rsidTr="00320FBE">
        <w:tc>
          <w:tcPr>
            <w:tcW w:w="680" w:type="dxa"/>
          </w:tcPr>
          <w:p w14:paraId="1AEC201A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3572" w:type="dxa"/>
          </w:tcPr>
          <w:p w14:paraId="6F9850D2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3515" w:type="dxa"/>
          </w:tcPr>
          <w:p w14:paraId="41617E27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</w:tcPr>
          <w:p w14:paraId="54316D5E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</w:tcPr>
          <w:p w14:paraId="073D88C4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608" w:type="dxa"/>
          </w:tcPr>
          <w:p w14:paraId="5EB483F8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665" w:type="dxa"/>
          </w:tcPr>
          <w:p w14:paraId="4E37A6D9" w14:textId="77777777" w:rsidR="00171CA7" w:rsidRPr="00DF30C8" w:rsidRDefault="00171CA7" w:rsidP="008667BD">
            <w:pPr>
              <w:rPr>
                <w:lang w:val="nl-NL"/>
              </w:rPr>
            </w:pPr>
          </w:p>
        </w:tc>
      </w:tr>
    </w:tbl>
    <w:p w14:paraId="0DEC6A25" w14:textId="77777777" w:rsidR="00171CA7" w:rsidRPr="00DF30C8" w:rsidRDefault="00171CA7">
      <w:pPr>
        <w:rPr>
          <w:lang w:val="nl-NL"/>
        </w:rPr>
      </w:pPr>
    </w:p>
    <w:p w14:paraId="41B0CA82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br w:type="page"/>
      </w:r>
    </w:p>
    <w:p w14:paraId="3655B87D" w14:textId="77777777" w:rsidR="00171CA7" w:rsidRPr="00DF30C8" w:rsidRDefault="00000000" w:rsidP="00DF30C8">
      <w:pPr>
        <w:pStyle w:val="Heading2"/>
        <w:rPr>
          <w:lang w:val="nl-NL"/>
        </w:rPr>
      </w:pPr>
      <w:r w:rsidRPr="00DF30C8">
        <w:rPr>
          <w:lang w:val="nl-NL"/>
        </w:rPr>
        <w:lastRenderedPageBreak/>
        <w:t>8. Toekennen AWE-voorzieningen</w:t>
      </w:r>
    </w:p>
    <w:p w14:paraId="11937665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6131B224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4A8C0AC9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verloopt aanvraag–advies–besluit–registratie (incl. termijnen)?</w:t>
      </w:r>
    </w:p>
    <w:p w14:paraId="79869696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voorzieningen worden ondersteund door examenplatform en hoe test je dit?</w:t>
      </w:r>
    </w:p>
    <w:p w14:paraId="3B4BE2F7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worden voorzieningen doorgegeven richting planning/afname (OKE-data)?</w:t>
      </w:r>
    </w:p>
    <w:p w14:paraId="694EFBEA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11"/>
        <w:gridCol w:w="2984"/>
        <w:gridCol w:w="2516"/>
        <w:gridCol w:w="1759"/>
        <w:gridCol w:w="1797"/>
        <w:gridCol w:w="2272"/>
        <w:gridCol w:w="2071"/>
      </w:tblGrid>
      <w:tr w:rsidR="00171CA7" w14:paraId="0E65B786" w14:textId="77777777" w:rsidTr="00320FBE">
        <w:tc>
          <w:tcPr>
            <w:tcW w:w="680" w:type="dxa"/>
            <w:shd w:val="clear" w:color="auto" w:fill="F4D9DC"/>
            <w:vAlign w:val="center"/>
          </w:tcPr>
          <w:p w14:paraId="16232636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5D7DB62A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3AC24D36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4B18F64B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17AD87BF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Wie (</w:t>
            </w:r>
            <w:proofErr w:type="spellStart"/>
            <w:r w:rsidRPr="00304907">
              <w:rPr>
                <w:rStyle w:val="Strong"/>
              </w:rPr>
              <w:t>rol</w:t>
            </w:r>
            <w:proofErr w:type="spellEnd"/>
            <w:r w:rsidRPr="00304907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773D5E75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085DB7ED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Notities</w:t>
            </w:r>
            <w:proofErr w:type="spellEnd"/>
          </w:p>
        </w:tc>
      </w:tr>
      <w:tr w:rsidR="00171CA7" w:rsidRPr="008667BD" w14:paraId="3D209C70" w14:textId="77777777" w:rsidTr="00320FBE">
        <w:tc>
          <w:tcPr>
            <w:tcW w:w="680" w:type="dxa"/>
          </w:tcPr>
          <w:p w14:paraId="6F3E3A89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41589613" w14:textId="77777777" w:rsidR="00171CA7" w:rsidRDefault="00000000" w:rsidP="008667BD">
            <w:proofErr w:type="spellStart"/>
            <w:r>
              <w:t>Aanvraag</w:t>
            </w:r>
            <w:proofErr w:type="spellEnd"/>
            <w:r>
              <w:t xml:space="preserve"> </w:t>
            </w:r>
            <w:proofErr w:type="spellStart"/>
            <w:r>
              <w:t>voorziening</w:t>
            </w:r>
            <w:proofErr w:type="spellEnd"/>
            <w:r>
              <w:t xml:space="preserve"> </w:t>
            </w:r>
            <w:proofErr w:type="spellStart"/>
            <w:r>
              <w:t>indienen</w:t>
            </w:r>
            <w:proofErr w:type="spellEnd"/>
          </w:p>
        </w:tc>
        <w:tc>
          <w:tcPr>
            <w:tcW w:w="3515" w:type="dxa"/>
          </w:tcPr>
          <w:p w14:paraId="7E823DED" w14:textId="77777777" w:rsidR="00171CA7" w:rsidRDefault="00171CA7" w:rsidP="008667BD"/>
        </w:tc>
        <w:tc>
          <w:tcPr>
            <w:tcW w:w="2154" w:type="dxa"/>
          </w:tcPr>
          <w:p w14:paraId="658EA3EF" w14:textId="77777777" w:rsidR="00171CA7" w:rsidRDefault="00171CA7" w:rsidP="008667BD"/>
        </w:tc>
        <w:tc>
          <w:tcPr>
            <w:tcW w:w="1814" w:type="dxa"/>
          </w:tcPr>
          <w:p w14:paraId="2C33E4D0" w14:textId="77777777" w:rsidR="00171CA7" w:rsidRDefault="00000000" w:rsidP="008667BD">
            <w:r>
              <w:t>Student</w:t>
            </w:r>
          </w:p>
        </w:tc>
        <w:tc>
          <w:tcPr>
            <w:tcW w:w="2608" w:type="dxa"/>
          </w:tcPr>
          <w:p w14:paraId="5DDDC2FF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AWE-attributen moeten uitwisselbaar zijn</w:t>
            </w:r>
          </w:p>
        </w:tc>
        <w:tc>
          <w:tcPr>
            <w:tcW w:w="2665" w:type="dxa"/>
          </w:tcPr>
          <w:p w14:paraId="1F8E9CC3" w14:textId="77777777" w:rsidR="00171CA7" w:rsidRPr="00DF30C8" w:rsidRDefault="00171CA7" w:rsidP="008667BD">
            <w:pPr>
              <w:rPr>
                <w:lang w:val="nl-NL"/>
              </w:rPr>
            </w:pPr>
          </w:p>
        </w:tc>
      </w:tr>
      <w:tr w:rsidR="00171CA7" w14:paraId="5F2D463F" w14:textId="77777777" w:rsidTr="00320FBE">
        <w:tc>
          <w:tcPr>
            <w:tcW w:w="680" w:type="dxa"/>
          </w:tcPr>
          <w:p w14:paraId="271E45FD" w14:textId="77777777" w:rsidR="00171CA7" w:rsidRDefault="00000000" w:rsidP="008667BD">
            <w:r>
              <w:t>2</w:t>
            </w:r>
          </w:p>
        </w:tc>
        <w:tc>
          <w:tcPr>
            <w:tcW w:w="3572" w:type="dxa"/>
          </w:tcPr>
          <w:p w14:paraId="4F6FB175" w14:textId="77777777" w:rsidR="00171CA7" w:rsidRDefault="00000000" w:rsidP="008667BD">
            <w:proofErr w:type="spellStart"/>
            <w:r>
              <w:t>Advies</w:t>
            </w:r>
            <w:proofErr w:type="spellEnd"/>
            <w:r>
              <w:t xml:space="preserve"> op </w:t>
            </w:r>
            <w:proofErr w:type="spellStart"/>
            <w:r>
              <w:t>aanvraag</w:t>
            </w:r>
            <w:proofErr w:type="spellEnd"/>
          </w:p>
        </w:tc>
        <w:tc>
          <w:tcPr>
            <w:tcW w:w="3515" w:type="dxa"/>
          </w:tcPr>
          <w:p w14:paraId="0AF7B856" w14:textId="77777777" w:rsidR="00171CA7" w:rsidRDefault="00171CA7" w:rsidP="008667BD"/>
        </w:tc>
        <w:tc>
          <w:tcPr>
            <w:tcW w:w="2154" w:type="dxa"/>
          </w:tcPr>
          <w:p w14:paraId="5C67851F" w14:textId="77777777" w:rsidR="00171CA7" w:rsidRDefault="00171CA7" w:rsidP="008667BD"/>
        </w:tc>
        <w:tc>
          <w:tcPr>
            <w:tcW w:w="1814" w:type="dxa"/>
          </w:tcPr>
          <w:p w14:paraId="0A6AD3DA" w14:textId="77777777" w:rsidR="00171CA7" w:rsidRDefault="00000000" w:rsidP="008667BD">
            <w:proofErr w:type="spellStart"/>
            <w:r>
              <w:t>Zorgcoördinator</w:t>
            </w:r>
            <w:proofErr w:type="spellEnd"/>
          </w:p>
        </w:tc>
        <w:tc>
          <w:tcPr>
            <w:tcW w:w="2608" w:type="dxa"/>
          </w:tcPr>
          <w:p w14:paraId="3F4E00A7" w14:textId="77777777" w:rsidR="00171CA7" w:rsidRDefault="00000000" w:rsidP="008667BD">
            <w:r>
              <w:t>n.v.t.</w:t>
            </w:r>
          </w:p>
        </w:tc>
        <w:tc>
          <w:tcPr>
            <w:tcW w:w="2665" w:type="dxa"/>
          </w:tcPr>
          <w:p w14:paraId="2E7BD1D3" w14:textId="77777777" w:rsidR="00171CA7" w:rsidRDefault="00171CA7" w:rsidP="008667BD"/>
        </w:tc>
      </w:tr>
      <w:tr w:rsidR="00171CA7" w14:paraId="72B5970B" w14:textId="77777777" w:rsidTr="00320FBE">
        <w:tc>
          <w:tcPr>
            <w:tcW w:w="680" w:type="dxa"/>
          </w:tcPr>
          <w:p w14:paraId="66ECBA5F" w14:textId="77777777" w:rsidR="00171CA7" w:rsidRDefault="00000000" w:rsidP="008667BD">
            <w:r>
              <w:t>3</w:t>
            </w:r>
          </w:p>
        </w:tc>
        <w:tc>
          <w:tcPr>
            <w:tcW w:w="3572" w:type="dxa"/>
          </w:tcPr>
          <w:p w14:paraId="22B6C666" w14:textId="77777777" w:rsidR="00171CA7" w:rsidRDefault="00000000" w:rsidP="008667BD">
            <w:proofErr w:type="spellStart"/>
            <w:r>
              <w:t>Besluit</w:t>
            </w:r>
            <w:proofErr w:type="spellEnd"/>
            <w:r>
              <w:t xml:space="preserve"> </w:t>
            </w:r>
            <w:proofErr w:type="spellStart"/>
            <w:r>
              <w:t>toekennen</w:t>
            </w:r>
            <w:proofErr w:type="spellEnd"/>
            <w:r>
              <w:t>/</w:t>
            </w:r>
            <w:proofErr w:type="spellStart"/>
            <w:r>
              <w:t>afwijzen</w:t>
            </w:r>
            <w:proofErr w:type="spellEnd"/>
          </w:p>
        </w:tc>
        <w:tc>
          <w:tcPr>
            <w:tcW w:w="3515" w:type="dxa"/>
          </w:tcPr>
          <w:p w14:paraId="58E60282" w14:textId="77777777" w:rsidR="00171CA7" w:rsidRDefault="00171CA7" w:rsidP="008667BD"/>
        </w:tc>
        <w:tc>
          <w:tcPr>
            <w:tcW w:w="2154" w:type="dxa"/>
          </w:tcPr>
          <w:p w14:paraId="0AFB0BB3" w14:textId="77777777" w:rsidR="00171CA7" w:rsidRDefault="00171CA7" w:rsidP="008667BD"/>
        </w:tc>
        <w:tc>
          <w:tcPr>
            <w:tcW w:w="1814" w:type="dxa"/>
          </w:tcPr>
          <w:p w14:paraId="5BFC76AA" w14:textId="77777777" w:rsidR="00171CA7" w:rsidRDefault="00000000" w:rsidP="008667BD">
            <w:proofErr w:type="spellStart"/>
            <w:r>
              <w:t>Examencommissie</w:t>
            </w:r>
            <w:proofErr w:type="spellEnd"/>
          </w:p>
        </w:tc>
        <w:tc>
          <w:tcPr>
            <w:tcW w:w="2608" w:type="dxa"/>
          </w:tcPr>
          <w:p w14:paraId="7F615123" w14:textId="77777777" w:rsidR="00171CA7" w:rsidRDefault="00000000" w:rsidP="008667BD">
            <w:proofErr w:type="spellStart"/>
            <w:r>
              <w:t>Besluit</w:t>
            </w:r>
            <w:proofErr w:type="spellEnd"/>
            <w:r>
              <w:t xml:space="preserve"> </w:t>
            </w:r>
            <w:proofErr w:type="spellStart"/>
            <w:r>
              <w:t>vastleggen</w:t>
            </w:r>
            <w:proofErr w:type="spellEnd"/>
            <w:r>
              <w:t xml:space="preserve"> + </w:t>
            </w:r>
            <w:proofErr w:type="spellStart"/>
            <w:r>
              <w:t>communicatie</w:t>
            </w:r>
            <w:proofErr w:type="spellEnd"/>
          </w:p>
        </w:tc>
        <w:tc>
          <w:tcPr>
            <w:tcW w:w="2665" w:type="dxa"/>
          </w:tcPr>
          <w:p w14:paraId="5372B5CF" w14:textId="77777777" w:rsidR="00171CA7" w:rsidRDefault="00171CA7" w:rsidP="008667BD"/>
        </w:tc>
      </w:tr>
      <w:tr w:rsidR="00171CA7" w14:paraId="3F3B22F9" w14:textId="77777777" w:rsidTr="00320FBE">
        <w:tc>
          <w:tcPr>
            <w:tcW w:w="680" w:type="dxa"/>
          </w:tcPr>
          <w:p w14:paraId="3B7080D3" w14:textId="77777777" w:rsidR="00171CA7" w:rsidRDefault="00000000" w:rsidP="008667BD">
            <w:r>
              <w:t>4</w:t>
            </w:r>
          </w:p>
        </w:tc>
        <w:tc>
          <w:tcPr>
            <w:tcW w:w="3572" w:type="dxa"/>
          </w:tcPr>
          <w:p w14:paraId="660AF3D8" w14:textId="77777777" w:rsidR="00171CA7" w:rsidRDefault="00000000" w:rsidP="008667BD">
            <w:proofErr w:type="spellStart"/>
            <w:r>
              <w:t>Voorzieningen</w:t>
            </w:r>
            <w:proofErr w:type="spellEnd"/>
            <w:r>
              <w:t xml:space="preserve"> </w:t>
            </w:r>
            <w:proofErr w:type="spellStart"/>
            <w:r>
              <w:t>registreren</w:t>
            </w:r>
            <w:proofErr w:type="spellEnd"/>
          </w:p>
        </w:tc>
        <w:tc>
          <w:tcPr>
            <w:tcW w:w="3515" w:type="dxa"/>
          </w:tcPr>
          <w:p w14:paraId="4D399377" w14:textId="77777777" w:rsidR="00171CA7" w:rsidRDefault="00171CA7" w:rsidP="008667BD"/>
        </w:tc>
        <w:tc>
          <w:tcPr>
            <w:tcW w:w="2154" w:type="dxa"/>
          </w:tcPr>
          <w:p w14:paraId="34DB0895" w14:textId="77777777" w:rsidR="00171CA7" w:rsidRDefault="00171CA7" w:rsidP="008667BD"/>
        </w:tc>
        <w:tc>
          <w:tcPr>
            <w:tcW w:w="1814" w:type="dxa"/>
          </w:tcPr>
          <w:p w14:paraId="51E5197D" w14:textId="77777777" w:rsidR="00171CA7" w:rsidRDefault="00000000" w:rsidP="008667BD">
            <w:proofErr w:type="spellStart"/>
            <w:r>
              <w:t>Examencommissie</w:t>
            </w:r>
            <w:proofErr w:type="spellEnd"/>
          </w:p>
        </w:tc>
        <w:tc>
          <w:tcPr>
            <w:tcW w:w="2608" w:type="dxa"/>
          </w:tcPr>
          <w:p w14:paraId="5D0FB6B0" w14:textId="77777777" w:rsidR="00171CA7" w:rsidRDefault="00000000" w:rsidP="008667BD">
            <w:r>
              <w:t xml:space="preserve">SIS </w:t>
            </w:r>
            <w:r>
              <w:rPr>
                <w:rFonts w:ascii="Times New Roman" w:hAnsi="Times New Roman" w:cs="Times New Roman"/>
              </w:rPr>
              <w:t>→</w:t>
            </w:r>
            <w:r>
              <w:t xml:space="preserve"> planning/</w:t>
            </w:r>
            <w:proofErr w:type="spellStart"/>
            <w:r>
              <w:t>afname</w:t>
            </w:r>
            <w:proofErr w:type="spellEnd"/>
            <w:r>
              <w:t xml:space="preserve"> (</w:t>
            </w:r>
            <w:proofErr w:type="spellStart"/>
            <w:r>
              <w:t>koppeling</w:t>
            </w:r>
            <w:proofErr w:type="spellEnd"/>
            <w:r>
              <w:t>)</w:t>
            </w:r>
          </w:p>
        </w:tc>
        <w:tc>
          <w:tcPr>
            <w:tcW w:w="2665" w:type="dxa"/>
          </w:tcPr>
          <w:p w14:paraId="3EE05574" w14:textId="77777777" w:rsidR="00171CA7" w:rsidRDefault="00171CA7" w:rsidP="008667BD"/>
        </w:tc>
      </w:tr>
      <w:tr w:rsidR="00171CA7" w14:paraId="2B42E64F" w14:textId="77777777" w:rsidTr="00320FBE">
        <w:tc>
          <w:tcPr>
            <w:tcW w:w="680" w:type="dxa"/>
          </w:tcPr>
          <w:p w14:paraId="5AB99082" w14:textId="77777777" w:rsidR="00171CA7" w:rsidRDefault="00171CA7" w:rsidP="008667BD"/>
        </w:tc>
        <w:tc>
          <w:tcPr>
            <w:tcW w:w="3572" w:type="dxa"/>
          </w:tcPr>
          <w:p w14:paraId="1BE9B434" w14:textId="77777777" w:rsidR="00171CA7" w:rsidRDefault="00171CA7" w:rsidP="008667BD"/>
        </w:tc>
        <w:tc>
          <w:tcPr>
            <w:tcW w:w="3515" w:type="dxa"/>
          </w:tcPr>
          <w:p w14:paraId="6FB2F4B9" w14:textId="77777777" w:rsidR="00171CA7" w:rsidRDefault="00171CA7" w:rsidP="008667BD"/>
        </w:tc>
        <w:tc>
          <w:tcPr>
            <w:tcW w:w="2154" w:type="dxa"/>
          </w:tcPr>
          <w:p w14:paraId="3F634223" w14:textId="77777777" w:rsidR="00171CA7" w:rsidRDefault="00171CA7" w:rsidP="008667BD"/>
        </w:tc>
        <w:tc>
          <w:tcPr>
            <w:tcW w:w="1814" w:type="dxa"/>
          </w:tcPr>
          <w:p w14:paraId="5DED05F7" w14:textId="77777777" w:rsidR="00171CA7" w:rsidRDefault="00171CA7" w:rsidP="008667BD"/>
        </w:tc>
        <w:tc>
          <w:tcPr>
            <w:tcW w:w="2608" w:type="dxa"/>
          </w:tcPr>
          <w:p w14:paraId="690AB8FB" w14:textId="77777777" w:rsidR="00171CA7" w:rsidRDefault="00171CA7" w:rsidP="008667BD"/>
        </w:tc>
        <w:tc>
          <w:tcPr>
            <w:tcW w:w="2665" w:type="dxa"/>
          </w:tcPr>
          <w:p w14:paraId="5B6776BC" w14:textId="77777777" w:rsidR="00171CA7" w:rsidRDefault="00171CA7" w:rsidP="008667BD"/>
        </w:tc>
      </w:tr>
    </w:tbl>
    <w:p w14:paraId="408A40A3" w14:textId="77777777" w:rsidR="00171CA7" w:rsidRDefault="00171CA7"/>
    <w:p w14:paraId="12DE8230" w14:textId="77777777" w:rsidR="00171CA7" w:rsidRDefault="00000000">
      <w:r>
        <w:br w:type="page"/>
      </w:r>
    </w:p>
    <w:p w14:paraId="7D351E29" w14:textId="77777777" w:rsidR="00171CA7" w:rsidRDefault="00000000" w:rsidP="00DF30C8">
      <w:pPr>
        <w:pStyle w:val="Heading2"/>
      </w:pPr>
      <w:r>
        <w:lastRenderedPageBreak/>
        <w:t xml:space="preserve">9. </w:t>
      </w:r>
      <w:proofErr w:type="spellStart"/>
      <w:r>
        <w:t>Aanmelden</w:t>
      </w:r>
      <w:proofErr w:type="spellEnd"/>
      <w:r>
        <w:t xml:space="preserve"> examens (</w:t>
      </w:r>
      <w:proofErr w:type="spellStart"/>
      <w:r>
        <w:t>inschrijven</w:t>
      </w:r>
      <w:proofErr w:type="spellEnd"/>
      <w:r>
        <w:t>)</w:t>
      </w:r>
    </w:p>
    <w:p w14:paraId="79D309F8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303271B2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1A408438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Wie schrijft in (student, examenbureau, team) en op basis waarvan (examenprogramma/cohort)?</w:t>
      </w:r>
    </w:p>
    <w:p w14:paraId="381D27EB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 xml:space="preserve">Hoe ga je om met meerjarige opleidingen, </w:t>
      </w:r>
      <w:proofErr w:type="spellStart"/>
      <w:r w:rsidRPr="00DF30C8">
        <w:rPr>
          <w:lang w:val="nl-NL"/>
        </w:rPr>
        <w:t>herinschrijven</w:t>
      </w:r>
      <w:proofErr w:type="spellEnd"/>
      <w:r w:rsidRPr="00DF30C8">
        <w:rPr>
          <w:lang w:val="nl-NL"/>
        </w:rPr>
        <w:t xml:space="preserve"> en datakwaliteit?</w:t>
      </w:r>
    </w:p>
    <w:p w14:paraId="51913877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minimale dataset is nodig voor afname (student, examen, moment, voorzieningen)?</w:t>
      </w:r>
    </w:p>
    <w:p w14:paraId="4B2FFBC1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78"/>
        <w:gridCol w:w="2702"/>
        <w:gridCol w:w="2042"/>
        <w:gridCol w:w="1571"/>
        <w:gridCol w:w="3252"/>
        <w:gridCol w:w="2076"/>
        <w:gridCol w:w="1789"/>
      </w:tblGrid>
      <w:tr w:rsidR="00171CA7" w14:paraId="01ACDB5A" w14:textId="77777777" w:rsidTr="00320FBE">
        <w:tc>
          <w:tcPr>
            <w:tcW w:w="680" w:type="dxa"/>
            <w:shd w:val="clear" w:color="auto" w:fill="F4D9DC"/>
            <w:vAlign w:val="center"/>
          </w:tcPr>
          <w:p w14:paraId="0ADA02BE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68A7EE84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0D762056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07C349AE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69EE41CB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Wie (</w:t>
            </w:r>
            <w:proofErr w:type="spellStart"/>
            <w:r w:rsidRPr="00304907">
              <w:rPr>
                <w:rStyle w:val="Strong"/>
              </w:rPr>
              <w:t>rol</w:t>
            </w:r>
            <w:proofErr w:type="spellEnd"/>
            <w:r w:rsidRPr="00304907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745F01AD" w14:textId="77777777" w:rsidR="00171CA7" w:rsidRPr="00304907" w:rsidRDefault="00000000">
            <w:pPr>
              <w:rPr>
                <w:rStyle w:val="Strong"/>
              </w:rPr>
            </w:pPr>
            <w:r w:rsidRPr="00304907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7BD0507E" w14:textId="77777777" w:rsidR="00171CA7" w:rsidRPr="00304907" w:rsidRDefault="00000000">
            <w:pPr>
              <w:rPr>
                <w:rStyle w:val="Strong"/>
              </w:rPr>
            </w:pPr>
            <w:proofErr w:type="spellStart"/>
            <w:r w:rsidRPr="00304907">
              <w:rPr>
                <w:rStyle w:val="Strong"/>
              </w:rPr>
              <w:t>Notities</w:t>
            </w:r>
            <w:proofErr w:type="spellEnd"/>
          </w:p>
        </w:tc>
      </w:tr>
      <w:tr w:rsidR="00171CA7" w14:paraId="2DFEB4E9" w14:textId="77777777" w:rsidTr="00320FBE">
        <w:tc>
          <w:tcPr>
            <w:tcW w:w="680" w:type="dxa"/>
          </w:tcPr>
          <w:p w14:paraId="5F67BC9F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29BC110F" w14:textId="77777777" w:rsidR="00171CA7" w:rsidRDefault="00000000" w:rsidP="008667BD">
            <w:proofErr w:type="spellStart"/>
            <w:r>
              <w:t>Examenprogramma</w:t>
            </w:r>
            <w:proofErr w:type="spellEnd"/>
            <w:r>
              <w:t xml:space="preserve"> </w:t>
            </w:r>
            <w:proofErr w:type="spellStart"/>
            <w:r>
              <w:t>koppelen</w:t>
            </w:r>
            <w:proofErr w:type="spellEnd"/>
            <w:r>
              <w:t xml:space="preserve"> </w:t>
            </w:r>
            <w:proofErr w:type="spellStart"/>
            <w:r>
              <w:t>aan</w:t>
            </w:r>
            <w:proofErr w:type="spellEnd"/>
            <w:r>
              <w:t xml:space="preserve"> student</w:t>
            </w:r>
          </w:p>
        </w:tc>
        <w:tc>
          <w:tcPr>
            <w:tcW w:w="3515" w:type="dxa"/>
          </w:tcPr>
          <w:p w14:paraId="2EE72924" w14:textId="77777777" w:rsidR="00171CA7" w:rsidRDefault="00171CA7" w:rsidP="008667BD"/>
        </w:tc>
        <w:tc>
          <w:tcPr>
            <w:tcW w:w="2154" w:type="dxa"/>
          </w:tcPr>
          <w:p w14:paraId="752228DC" w14:textId="77777777" w:rsidR="00171CA7" w:rsidRDefault="00171CA7" w:rsidP="008667BD"/>
        </w:tc>
        <w:tc>
          <w:tcPr>
            <w:tcW w:w="1814" w:type="dxa"/>
          </w:tcPr>
          <w:p w14:paraId="3A867782" w14:textId="77777777" w:rsidR="00171CA7" w:rsidRDefault="00000000" w:rsidP="008667BD">
            <w:proofErr w:type="spellStart"/>
            <w:r>
              <w:t>Examenbureau</w:t>
            </w:r>
            <w:proofErr w:type="spellEnd"/>
            <w:r>
              <w:t>/</w:t>
            </w:r>
            <w:proofErr w:type="spellStart"/>
            <w:r>
              <w:t>examenadministratie</w:t>
            </w:r>
            <w:proofErr w:type="spellEnd"/>
          </w:p>
        </w:tc>
        <w:tc>
          <w:tcPr>
            <w:tcW w:w="2608" w:type="dxa"/>
          </w:tcPr>
          <w:p w14:paraId="53A38C2B" w14:textId="77777777" w:rsidR="00171CA7" w:rsidRDefault="00000000" w:rsidP="008667BD">
            <w:r>
              <w:t xml:space="preserve">SIS </w:t>
            </w:r>
            <w:proofErr w:type="spellStart"/>
            <w:r>
              <w:t>bron</w:t>
            </w:r>
            <w:proofErr w:type="spellEnd"/>
            <w:r>
              <w:t xml:space="preserve"> </w:t>
            </w:r>
            <w:proofErr w:type="spellStart"/>
            <w:r>
              <w:t>voor</w:t>
            </w:r>
            <w:proofErr w:type="spellEnd"/>
            <w:r>
              <w:t xml:space="preserve"> </w:t>
            </w:r>
            <w:proofErr w:type="spellStart"/>
            <w:r>
              <w:t>inschrijving</w:t>
            </w:r>
            <w:proofErr w:type="spellEnd"/>
          </w:p>
        </w:tc>
        <w:tc>
          <w:tcPr>
            <w:tcW w:w="2665" w:type="dxa"/>
          </w:tcPr>
          <w:p w14:paraId="44453493" w14:textId="77777777" w:rsidR="00171CA7" w:rsidRDefault="00171CA7" w:rsidP="008667BD"/>
        </w:tc>
      </w:tr>
      <w:tr w:rsidR="00171CA7" w14:paraId="1BA79EBE" w14:textId="77777777" w:rsidTr="00320FBE">
        <w:tc>
          <w:tcPr>
            <w:tcW w:w="680" w:type="dxa"/>
          </w:tcPr>
          <w:p w14:paraId="1F6F0964" w14:textId="77777777" w:rsidR="00171CA7" w:rsidRDefault="00000000" w:rsidP="008667BD">
            <w:r>
              <w:t>2</w:t>
            </w:r>
          </w:p>
        </w:tc>
        <w:tc>
          <w:tcPr>
            <w:tcW w:w="3572" w:type="dxa"/>
          </w:tcPr>
          <w:p w14:paraId="01C80465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Student inschrijven op cursus/toets</w:t>
            </w:r>
          </w:p>
        </w:tc>
        <w:tc>
          <w:tcPr>
            <w:tcW w:w="3515" w:type="dxa"/>
          </w:tcPr>
          <w:p w14:paraId="715D399B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</w:tcPr>
          <w:p w14:paraId="2077E1E1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</w:tcPr>
          <w:p w14:paraId="322134CE" w14:textId="77777777" w:rsidR="00171CA7" w:rsidRDefault="00000000" w:rsidP="008667BD">
            <w:proofErr w:type="spellStart"/>
            <w:r>
              <w:t>Examenbureau</w:t>
            </w:r>
            <w:proofErr w:type="spellEnd"/>
          </w:p>
        </w:tc>
        <w:tc>
          <w:tcPr>
            <w:tcW w:w="2608" w:type="dxa"/>
          </w:tcPr>
          <w:p w14:paraId="3EF381ED" w14:textId="77777777" w:rsidR="00171CA7" w:rsidRDefault="00000000" w:rsidP="008667BD">
            <w:proofErr w:type="spellStart"/>
            <w:r>
              <w:t>Inschrijving</w:t>
            </w:r>
            <w:proofErr w:type="spellEnd"/>
            <w:r>
              <w:t xml:space="preserve"> </w:t>
            </w:r>
            <w:r>
              <w:rPr>
                <w:rFonts w:ascii="Apple Color Emoji" w:hAnsi="Apple Color Emoji" w:cs="Apple Color Emoji"/>
              </w:rPr>
              <w:t>↔</w:t>
            </w:r>
            <w:r>
              <w:t xml:space="preserve"> </w:t>
            </w:r>
            <w:proofErr w:type="spellStart"/>
            <w:r>
              <w:t>afnameplatform</w:t>
            </w:r>
            <w:proofErr w:type="spellEnd"/>
          </w:p>
        </w:tc>
        <w:tc>
          <w:tcPr>
            <w:tcW w:w="2665" w:type="dxa"/>
          </w:tcPr>
          <w:p w14:paraId="1ECC38B1" w14:textId="77777777" w:rsidR="00171CA7" w:rsidRDefault="00171CA7" w:rsidP="008667BD"/>
        </w:tc>
      </w:tr>
      <w:tr w:rsidR="00171CA7" w14:paraId="7D50CD3F" w14:textId="77777777" w:rsidTr="00320FBE">
        <w:tc>
          <w:tcPr>
            <w:tcW w:w="680" w:type="dxa"/>
          </w:tcPr>
          <w:p w14:paraId="08819A98" w14:textId="77777777" w:rsidR="00171CA7" w:rsidRDefault="00171CA7" w:rsidP="008667BD"/>
        </w:tc>
        <w:tc>
          <w:tcPr>
            <w:tcW w:w="3572" w:type="dxa"/>
          </w:tcPr>
          <w:p w14:paraId="6F147C34" w14:textId="77777777" w:rsidR="00171CA7" w:rsidRDefault="00171CA7" w:rsidP="008667BD"/>
        </w:tc>
        <w:tc>
          <w:tcPr>
            <w:tcW w:w="3515" w:type="dxa"/>
          </w:tcPr>
          <w:p w14:paraId="7FEDBF90" w14:textId="77777777" w:rsidR="00171CA7" w:rsidRDefault="00171CA7" w:rsidP="008667BD"/>
        </w:tc>
        <w:tc>
          <w:tcPr>
            <w:tcW w:w="2154" w:type="dxa"/>
          </w:tcPr>
          <w:p w14:paraId="5EDAEE13" w14:textId="77777777" w:rsidR="00171CA7" w:rsidRDefault="00171CA7" w:rsidP="008667BD"/>
        </w:tc>
        <w:tc>
          <w:tcPr>
            <w:tcW w:w="1814" w:type="dxa"/>
          </w:tcPr>
          <w:p w14:paraId="0FEC2500" w14:textId="77777777" w:rsidR="00171CA7" w:rsidRDefault="00171CA7" w:rsidP="008667BD"/>
        </w:tc>
        <w:tc>
          <w:tcPr>
            <w:tcW w:w="2608" w:type="dxa"/>
          </w:tcPr>
          <w:p w14:paraId="71541929" w14:textId="77777777" w:rsidR="00171CA7" w:rsidRDefault="00171CA7" w:rsidP="008667BD"/>
        </w:tc>
        <w:tc>
          <w:tcPr>
            <w:tcW w:w="2665" w:type="dxa"/>
          </w:tcPr>
          <w:p w14:paraId="42562185" w14:textId="77777777" w:rsidR="00171CA7" w:rsidRDefault="00171CA7" w:rsidP="008667BD"/>
        </w:tc>
      </w:tr>
    </w:tbl>
    <w:p w14:paraId="1FDED33D" w14:textId="77777777" w:rsidR="00171CA7" w:rsidRDefault="00171CA7"/>
    <w:p w14:paraId="425A8D79" w14:textId="77777777" w:rsidR="00171CA7" w:rsidRDefault="00000000">
      <w:r>
        <w:br w:type="page"/>
      </w:r>
    </w:p>
    <w:p w14:paraId="26F22B48" w14:textId="77777777" w:rsidR="00171CA7" w:rsidRDefault="00000000" w:rsidP="00DF30C8">
      <w:pPr>
        <w:pStyle w:val="Heading2"/>
      </w:pPr>
      <w:r>
        <w:lastRenderedPageBreak/>
        <w:t xml:space="preserve">10. Matchen </w:t>
      </w:r>
      <w:proofErr w:type="spellStart"/>
      <w:r>
        <w:t>aanmelding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examenaanbod</w:t>
      </w:r>
      <w:proofErr w:type="spellEnd"/>
    </w:p>
    <w:p w14:paraId="33733835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664014EE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436FD9D5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route(s) hanteert Instelling X: student plant zelf of centrale planning op basis van ‘vrijgave’/Go?</w:t>
      </w:r>
    </w:p>
    <w:p w14:paraId="3504A562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leg je ‘Go’ vast (inclusief ‘Go met negatief advies’) en hoe borg je herleidbaarheid?</w:t>
      </w:r>
    </w:p>
    <w:p w14:paraId="0E4974C0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communicatie ontvangt student (bevestiging, rooster, wijziging)?</w:t>
      </w:r>
    </w:p>
    <w:p w14:paraId="33109C8D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05"/>
        <w:gridCol w:w="2916"/>
        <w:gridCol w:w="2417"/>
        <w:gridCol w:w="1719"/>
        <w:gridCol w:w="2187"/>
        <w:gridCol w:w="2154"/>
        <w:gridCol w:w="2012"/>
      </w:tblGrid>
      <w:tr w:rsidR="00171CA7" w14:paraId="4C21CAFE" w14:textId="77777777" w:rsidTr="00320FBE">
        <w:tc>
          <w:tcPr>
            <w:tcW w:w="680" w:type="dxa"/>
            <w:shd w:val="clear" w:color="auto" w:fill="F4D9DC"/>
            <w:vAlign w:val="center"/>
          </w:tcPr>
          <w:p w14:paraId="1F52ACE9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41C01866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0174CBEA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78BF6EBA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6307C18B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Wie (</w:t>
            </w:r>
            <w:proofErr w:type="spellStart"/>
            <w:r w:rsidRPr="001433D1">
              <w:rPr>
                <w:rStyle w:val="Strong"/>
              </w:rPr>
              <w:t>rol</w:t>
            </w:r>
            <w:proofErr w:type="spellEnd"/>
            <w:r w:rsidRPr="001433D1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3B98CCFC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6FFCB111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Notities</w:t>
            </w:r>
            <w:proofErr w:type="spellEnd"/>
          </w:p>
        </w:tc>
      </w:tr>
      <w:tr w:rsidR="00171CA7" w:rsidRPr="008667BD" w14:paraId="3FC7CDBE" w14:textId="77777777" w:rsidTr="00320FBE">
        <w:tc>
          <w:tcPr>
            <w:tcW w:w="680" w:type="dxa"/>
          </w:tcPr>
          <w:p w14:paraId="477548D1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79774BE5" w14:textId="77777777" w:rsidR="00171CA7" w:rsidRDefault="00000000" w:rsidP="008667BD">
            <w:proofErr w:type="spellStart"/>
            <w:r>
              <w:t>Studenten</w:t>
            </w:r>
            <w:proofErr w:type="spellEnd"/>
            <w:r>
              <w:t xml:space="preserve"> </w:t>
            </w:r>
            <w:proofErr w:type="spellStart"/>
            <w:r>
              <w:t>vrijgeven</w:t>
            </w:r>
            <w:proofErr w:type="spellEnd"/>
            <w:r>
              <w:t xml:space="preserve"> / Go </w:t>
            </w:r>
            <w:proofErr w:type="spellStart"/>
            <w:r>
              <w:t>registreren</w:t>
            </w:r>
            <w:proofErr w:type="spellEnd"/>
          </w:p>
        </w:tc>
        <w:tc>
          <w:tcPr>
            <w:tcW w:w="3515" w:type="dxa"/>
          </w:tcPr>
          <w:p w14:paraId="70A78574" w14:textId="77777777" w:rsidR="00171CA7" w:rsidRDefault="00171CA7" w:rsidP="008667BD"/>
        </w:tc>
        <w:tc>
          <w:tcPr>
            <w:tcW w:w="2154" w:type="dxa"/>
          </w:tcPr>
          <w:p w14:paraId="65B79751" w14:textId="77777777" w:rsidR="00171CA7" w:rsidRDefault="00171CA7" w:rsidP="008667BD"/>
        </w:tc>
        <w:tc>
          <w:tcPr>
            <w:tcW w:w="1814" w:type="dxa"/>
          </w:tcPr>
          <w:p w14:paraId="4F34F915" w14:textId="77777777" w:rsidR="00171CA7" w:rsidRDefault="00000000" w:rsidP="008667BD">
            <w:r>
              <w:t>Docent</w:t>
            </w:r>
          </w:p>
        </w:tc>
        <w:tc>
          <w:tcPr>
            <w:tcW w:w="2608" w:type="dxa"/>
          </w:tcPr>
          <w:p w14:paraId="3E4481BB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Vrijgave-status als data-element</w:t>
            </w:r>
          </w:p>
        </w:tc>
        <w:tc>
          <w:tcPr>
            <w:tcW w:w="2665" w:type="dxa"/>
          </w:tcPr>
          <w:p w14:paraId="6531BA5F" w14:textId="77777777" w:rsidR="00171CA7" w:rsidRPr="00DF30C8" w:rsidRDefault="00171CA7" w:rsidP="008667BD">
            <w:pPr>
              <w:rPr>
                <w:lang w:val="nl-NL"/>
              </w:rPr>
            </w:pPr>
          </w:p>
        </w:tc>
      </w:tr>
      <w:tr w:rsidR="00171CA7" w14:paraId="6B058224" w14:textId="77777777" w:rsidTr="00320FBE">
        <w:tc>
          <w:tcPr>
            <w:tcW w:w="680" w:type="dxa"/>
          </w:tcPr>
          <w:p w14:paraId="6F2CB5D5" w14:textId="77777777" w:rsidR="00171CA7" w:rsidRDefault="00000000" w:rsidP="008667BD">
            <w:r>
              <w:t>2</w:t>
            </w:r>
          </w:p>
        </w:tc>
        <w:tc>
          <w:tcPr>
            <w:tcW w:w="3572" w:type="dxa"/>
          </w:tcPr>
          <w:p w14:paraId="214894FB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Inschrijven op examenmoment (student/CEB)</w:t>
            </w:r>
          </w:p>
        </w:tc>
        <w:tc>
          <w:tcPr>
            <w:tcW w:w="3515" w:type="dxa"/>
          </w:tcPr>
          <w:p w14:paraId="78882A89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</w:tcPr>
          <w:p w14:paraId="1AD4C34E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</w:tcPr>
          <w:p w14:paraId="6F5552A3" w14:textId="77777777" w:rsidR="00171CA7" w:rsidRDefault="00000000" w:rsidP="008667BD">
            <w:r>
              <w:t>Student/</w:t>
            </w:r>
            <w:proofErr w:type="spellStart"/>
            <w:r>
              <w:t>Examenbureau</w:t>
            </w:r>
            <w:proofErr w:type="spellEnd"/>
          </w:p>
        </w:tc>
        <w:tc>
          <w:tcPr>
            <w:tcW w:w="2608" w:type="dxa"/>
          </w:tcPr>
          <w:p w14:paraId="3750261C" w14:textId="77777777" w:rsidR="00171CA7" w:rsidRDefault="00000000" w:rsidP="008667BD">
            <w:r>
              <w:t xml:space="preserve">Moment-id </w:t>
            </w:r>
            <w:r>
              <w:rPr>
                <w:rFonts w:ascii="Apple Color Emoji" w:hAnsi="Apple Color Emoji" w:cs="Apple Color Emoji"/>
              </w:rPr>
              <w:t>↔</w:t>
            </w:r>
            <w:r>
              <w:t xml:space="preserve"> </w:t>
            </w:r>
            <w:proofErr w:type="spellStart"/>
            <w:r>
              <w:t>afname</w:t>
            </w:r>
            <w:proofErr w:type="spellEnd"/>
          </w:p>
        </w:tc>
        <w:tc>
          <w:tcPr>
            <w:tcW w:w="2665" w:type="dxa"/>
          </w:tcPr>
          <w:p w14:paraId="18D2D36C" w14:textId="77777777" w:rsidR="00171CA7" w:rsidRDefault="00171CA7" w:rsidP="008667BD"/>
        </w:tc>
      </w:tr>
      <w:tr w:rsidR="00171CA7" w14:paraId="34B856AA" w14:textId="77777777" w:rsidTr="00320FBE">
        <w:tc>
          <w:tcPr>
            <w:tcW w:w="680" w:type="dxa"/>
          </w:tcPr>
          <w:p w14:paraId="4D5E89DA" w14:textId="77777777" w:rsidR="00171CA7" w:rsidRDefault="00000000" w:rsidP="008667BD">
            <w:r>
              <w:t>5</w:t>
            </w:r>
          </w:p>
        </w:tc>
        <w:tc>
          <w:tcPr>
            <w:tcW w:w="3572" w:type="dxa"/>
          </w:tcPr>
          <w:p w14:paraId="3EDB43E4" w14:textId="77777777" w:rsidR="00171CA7" w:rsidRDefault="00000000" w:rsidP="008667BD">
            <w:proofErr w:type="spellStart"/>
            <w:r>
              <w:t>Inschrijfbevestiging</w:t>
            </w:r>
            <w:proofErr w:type="spellEnd"/>
            <w:r>
              <w:t xml:space="preserve"> </w:t>
            </w:r>
            <w:proofErr w:type="spellStart"/>
            <w:r>
              <w:t>verzenden</w:t>
            </w:r>
            <w:proofErr w:type="spellEnd"/>
          </w:p>
        </w:tc>
        <w:tc>
          <w:tcPr>
            <w:tcW w:w="3515" w:type="dxa"/>
          </w:tcPr>
          <w:p w14:paraId="7CC8578B" w14:textId="77777777" w:rsidR="00171CA7" w:rsidRDefault="00171CA7" w:rsidP="008667BD"/>
        </w:tc>
        <w:tc>
          <w:tcPr>
            <w:tcW w:w="2154" w:type="dxa"/>
          </w:tcPr>
          <w:p w14:paraId="2CD367E8" w14:textId="77777777" w:rsidR="00171CA7" w:rsidRDefault="00171CA7" w:rsidP="008667BD"/>
        </w:tc>
        <w:tc>
          <w:tcPr>
            <w:tcW w:w="1814" w:type="dxa"/>
          </w:tcPr>
          <w:p w14:paraId="45460539" w14:textId="77777777" w:rsidR="00171CA7" w:rsidRDefault="00000000" w:rsidP="008667BD">
            <w:proofErr w:type="spellStart"/>
            <w:r>
              <w:t>Systeem</w:t>
            </w:r>
            <w:proofErr w:type="spellEnd"/>
            <w:r>
              <w:t xml:space="preserve"> (</w:t>
            </w:r>
            <w:proofErr w:type="spellStart"/>
            <w:r>
              <w:t>automatisch</w:t>
            </w:r>
            <w:proofErr w:type="spellEnd"/>
            <w:r>
              <w:t>)</w:t>
            </w:r>
          </w:p>
        </w:tc>
        <w:tc>
          <w:tcPr>
            <w:tcW w:w="2608" w:type="dxa"/>
          </w:tcPr>
          <w:p w14:paraId="2A4342A9" w14:textId="77777777" w:rsidR="00171CA7" w:rsidRDefault="00000000" w:rsidP="008667BD">
            <w:r>
              <w:t xml:space="preserve">Audit-trail </w:t>
            </w:r>
            <w:proofErr w:type="spellStart"/>
            <w:r>
              <w:t>communicatie</w:t>
            </w:r>
            <w:proofErr w:type="spellEnd"/>
          </w:p>
        </w:tc>
        <w:tc>
          <w:tcPr>
            <w:tcW w:w="2665" w:type="dxa"/>
          </w:tcPr>
          <w:p w14:paraId="716116E6" w14:textId="77777777" w:rsidR="00171CA7" w:rsidRDefault="00171CA7" w:rsidP="008667BD"/>
        </w:tc>
      </w:tr>
      <w:tr w:rsidR="00171CA7" w14:paraId="1788673A" w14:textId="77777777" w:rsidTr="00320FBE">
        <w:tc>
          <w:tcPr>
            <w:tcW w:w="680" w:type="dxa"/>
          </w:tcPr>
          <w:p w14:paraId="1EE17AD2" w14:textId="77777777" w:rsidR="00171CA7" w:rsidRDefault="00171CA7" w:rsidP="008667BD"/>
        </w:tc>
        <w:tc>
          <w:tcPr>
            <w:tcW w:w="3572" w:type="dxa"/>
          </w:tcPr>
          <w:p w14:paraId="4B319392" w14:textId="77777777" w:rsidR="00171CA7" w:rsidRDefault="00171CA7" w:rsidP="008667BD"/>
        </w:tc>
        <w:tc>
          <w:tcPr>
            <w:tcW w:w="3515" w:type="dxa"/>
          </w:tcPr>
          <w:p w14:paraId="47F7143E" w14:textId="77777777" w:rsidR="00171CA7" w:rsidRDefault="00171CA7" w:rsidP="008667BD"/>
        </w:tc>
        <w:tc>
          <w:tcPr>
            <w:tcW w:w="2154" w:type="dxa"/>
          </w:tcPr>
          <w:p w14:paraId="6CD05DF2" w14:textId="77777777" w:rsidR="00171CA7" w:rsidRDefault="00171CA7" w:rsidP="008667BD"/>
        </w:tc>
        <w:tc>
          <w:tcPr>
            <w:tcW w:w="1814" w:type="dxa"/>
          </w:tcPr>
          <w:p w14:paraId="10B0FB70" w14:textId="77777777" w:rsidR="00171CA7" w:rsidRDefault="00171CA7" w:rsidP="008667BD"/>
        </w:tc>
        <w:tc>
          <w:tcPr>
            <w:tcW w:w="2608" w:type="dxa"/>
          </w:tcPr>
          <w:p w14:paraId="70AAA82A" w14:textId="77777777" w:rsidR="00171CA7" w:rsidRDefault="00171CA7" w:rsidP="008667BD"/>
        </w:tc>
        <w:tc>
          <w:tcPr>
            <w:tcW w:w="2665" w:type="dxa"/>
          </w:tcPr>
          <w:p w14:paraId="5E02411A" w14:textId="77777777" w:rsidR="00171CA7" w:rsidRDefault="00171CA7" w:rsidP="008667BD"/>
        </w:tc>
      </w:tr>
    </w:tbl>
    <w:p w14:paraId="66ECDB4F" w14:textId="77777777" w:rsidR="00171CA7" w:rsidRDefault="00171CA7"/>
    <w:p w14:paraId="27A64B3B" w14:textId="77777777" w:rsidR="00171CA7" w:rsidRDefault="00000000">
      <w:r>
        <w:br w:type="page"/>
      </w:r>
    </w:p>
    <w:p w14:paraId="31A0CEA2" w14:textId="77777777" w:rsidR="00171CA7" w:rsidRDefault="00000000" w:rsidP="00DF30C8">
      <w:pPr>
        <w:pStyle w:val="Heading2"/>
      </w:pPr>
      <w:r>
        <w:lastRenderedPageBreak/>
        <w:t xml:space="preserve">11. </w:t>
      </w:r>
      <w:proofErr w:type="spellStart"/>
      <w:r>
        <w:t>Informeren</w:t>
      </w:r>
      <w:proofErr w:type="spellEnd"/>
      <w:r>
        <w:t xml:space="preserve"> surveillant / </w:t>
      </w:r>
      <w:proofErr w:type="spellStart"/>
      <w:r>
        <w:t>beoordelaar</w:t>
      </w:r>
      <w:proofErr w:type="spellEnd"/>
    </w:p>
    <w:p w14:paraId="0123D92C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574F28ED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12E1F1EE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worden rollen gekoppeld aan momenten (surveillant/afnameleider) en hoe wordt dit gecommuniceerd?</w:t>
      </w:r>
    </w:p>
    <w:p w14:paraId="010AF0A3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autorisaties zijn nodig voor interne/externe surveillanten?</w:t>
      </w:r>
    </w:p>
    <w:p w14:paraId="1BBE4108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informatie moet beschikbaar zijn (presentielijst, voorzieningen, incidentprocedure)?</w:t>
      </w:r>
    </w:p>
    <w:p w14:paraId="6CD1A300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14"/>
        <w:gridCol w:w="3136"/>
        <w:gridCol w:w="2556"/>
        <w:gridCol w:w="1774"/>
        <w:gridCol w:w="1441"/>
        <w:gridCol w:w="2394"/>
        <w:gridCol w:w="2095"/>
      </w:tblGrid>
      <w:tr w:rsidR="00171CA7" w14:paraId="584E7383" w14:textId="77777777" w:rsidTr="00320FBE">
        <w:tc>
          <w:tcPr>
            <w:tcW w:w="680" w:type="dxa"/>
            <w:shd w:val="clear" w:color="auto" w:fill="F4D9DC"/>
            <w:vAlign w:val="center"/>
          </w:tcPr>
          <w:p w14:paraId="41672D33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2E3DD8DE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15B5803D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6F05517D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3A14247E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Wie (</w:t>
            </w:r>
            <w:proofErr w:type="spellStart"/>
            <w:r w:rsidRPr="001433D1">
              <w:rPr>
                <w:rStyle w:val="Strong"/>
              </w:rPr>
              <w:t>rol</w:t>
            </w:r>
            <w:proofErr w:type="spellEnd"/>
            <w:r w:rsidRPr="001433D1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31C8C7D2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7EA69927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Notities</w:t>
            </w:r>
            <w:proofErr w:type="spellEnd"/>
          </w:p>
        </w:tc>
      </w:tr>
      <w:tr w:rsidR="00171CA7" w14:paraId="437DFD84" w14:textId="77777777" w:rsidTr="00320FBE">
        <w:tc>
          <w:tcPr>
            <w:tcW w:w="680" w:type="dxa"/>
          </w:tcPr>
          <w:p w14:paraId="54B25CA7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59995A5E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Surveillant/afnameleider toewijzen aan moment</w:t>
            </w:r>
          </w:p>
        </w:tc>
        <w:tc>
          <w:tcPr>
            <w:tcW w:w="3515" w:type="dxa"/>
          </w:tcPr>
          <w:p w14:paraId="6B2CB0F9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</w:tcPr>
          <w:p w14:paraId="2C8E1EB8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</w:tcPr>
          <w:p w14:paraId="633D3FA6" w14:textId="77777777" w:rsidR="00171CA7" w:rsidRDefault="00000000" w:rsidP="008667BD">
            <w:r>
              <w:t>CGE-</w:t>
            </w:r>
            <w:proofErr w:type="spellStart"/>
            <w:r>
              <w:t>leider</w:t>
            </w:r>
            <w:proofErr w:type="spellEnd"/>
          </w:p>
        </w:tc>
        <w:tc>
          <w:tcPr>
            <w:tcW w:w="2608" w:type="dxa"/>
          </w:tcPr>
          <w:p w14:paraId="3FBFB618" w14:textId="77777777" w:rsidR="00171CA7" w:rsidRDefault="00000000" w:rsidP="008667BD">
            <w:r>
              <w:t>Rol-</w:t>
            </w:r>
            <w:proofErr w:type="spellStart"/>
            <w:r>
              <w:t>toewijzing</w:t>
            </w:r>
            <w:proofErr w:type="spellEnd"/>
            <w:r>
              <w:t xml:space="preserve"> </w:t>
            </w:r>
            <w:r>
              <w:rPr>
                <w:rFonts w:ascii="Apple Color Emoji" w:hAnsi="Apple Color Emoji" w:cs="Apple Color Emoji"/>
              </w:rPr>
              <w:t>↔</w:t>
            </w:r>
            <w:r>
              <w:t xml:space="preserve"> planning</w:t>
            </w:r>
          </w:p>
        </w:tc>
        <w:tc>
          <w:tcPr>
            <w:tcW w:w="2665" w:type="dxa"/>
          </w:tcPr>
          <w:p w14:paraId="38B99B0C" w14:textId="77777777" w:rsidR="00171CA7" w:rsidRDefault="00171CA7"/>
        </w:tc>
      </w:tr>
      <w:tr w:rsidR="00171CA7" w14:paraId="2327A522" w14:textId="77777777" w:rsidTr="00320FBE">
        <w:tc>
          <w:tcPr>
            <w:tcW w:w="680" w:type="dxa"/>
          </w:tcPr>
          <w:p w14:paraId="537388D8" w14:textId="77777777" w:rsidR="00171CA7" w:rsidRDefault="00000000" w:rsidP="008667BD">
            <w:r>
              <w:t>2</w:t>
            </w:r>
          </w:p>
        </w:tc>
        <w:tc>
          <w:tcPr>
            <w:tcW w:w="3572" w:type="dxa"/>
          </w:tcPr>
          <w:p w14:paraId="1255A2C9" w14:textId="77777777" w:rsidR="00171CA7" w:rsidRDefault="00000000" w:rsidP="008667BD">
            <w:r>
              <w:t xml:space="preserve">Surveillant </w:t>
            </w:r>
            <w:proofErr w:type="spellStart"/>
            <w:r>
              <w:t>informeren</w:t>
            </w:r>
            <w:proofErr w:type="spellEnd"/>
          </w:p>
        </w:tc>
        <w:tc>
          <w:tcPr>
            <w:tcW w:w="3515" w:type="dxa"/>
          </w:tcPr>
          <w:p w14:paraId="7A52A41A" w14:textId="77777777" w:rsidR="00171CA7" w:rsidRDefault="00171CA7" w:rsidP="008667BD"/>
        </w:tc>
        <w:tc>
          <w:tcPr>
            <w:tcW w:w="2154" w:type="dxa"/>
          </w:tcPr>
          <w:p w14:paraId="4F6E644B" w14:textId="77777777" w:rsidR="00171CA7" w:rsidRDefault="00171CA7" w:rsidP="008667BD"/>
        </w:tc>
        <w:tc>
          <w:tcPr>
            <w:tcW w:w="1814" w:type="dxa"/>
          </w:tcPr>
          <w:p w14:paraId="590A6BD5" w14:textId="77777777" w:rsidR="00171CA7" w:rsidRDefault="00000000" w:rsidP="008667BD">
            <w:r>
              <w:t>CGE-</w:t>
            </w:r>
            <w:proofErr w:type="spellStart"/>
            <w:r>
              <w:t>leider</w:t>
            </w:r>
            <w:proofErr w:type="spellEnd"/>
          </w:p>
        </w:tc>
        <w:tc>
          <w:tcPr>
            <w:tcW w:w="2608" w:type="dxa"/>
          </w:tcPr>
          <w:p w14:paraId="7FD7BB5E" w14:textId="77777777" w:rsidR="00171CA7" w:rsidRDefault="00000000" w:rsidP="008667BD">
            <w:proofErr w:type="spellStart"/>
            <w:r>
              <w:t>Communicatiekanaal</w:t>
            </w:r>
            <w:proofErr w:type="spellEnd"/>
            <w:r>
              <w:t xml:space="preserve"> &amp; logging</w:t>
            </w:r>
          </w:p>
        </w:tc>
        <w:tc>
          <w:tcPr>
            <w:tcW w:w="2665" w:type="dxa"/>
          </w:tcPr>
          <w:p w14:paraId="123C020F" w14:textId="77777777" w:rsidR="00171CA7" w:rsidRDefault="00171CA7"/>
        </w:tc>
      </w:tr>
      <w:tr w:rsidR="00171CA7" w14:paraId="6F8E2280" w14:textId="77777777" w:rsidTr="00320FBE">
        <w:tc>
          <w:tcPr>
            <w:tcW w:w="680" w:type="dxa"/>
          </w:tcPr>
          <w:p w14:paraId="42F6DF38" w14:textId="77777777" w:rsidR="00171CA7" w:rsidRDefault="00171CA7" w:rsidP="008667BD"/>
        </w:tc>
        <w:tc>
          <w:tcPr>
            <w:tcW w:w="3572" w:type="dxa"/>
          </w:tcPr>
          <w:p w14:paraId="13DE4754" w14:textId="77777777" w:rsidR="00171CA7" w:rsidRDefault="00171CA7" w:rsidP="008667BD"/>
        </w:tc>
        <w:tc>
          <w:tcPr>
            <w:tcW w:w="3515" w:type="dxa"/>
          </w:tcPr>
          <w:p w14:paraId="51632F24" w14:textId="77777777" w:rsidR="00171CA7" w:rsidRDefault="00171CA7" w:rsidP="008667BD"/>
        </w:tc>
        <w:tc>
          <w:tcPr>
            <w:tcW w:w="2154" w:type="dxa"/>
          </w:tcPr>
          <w:p w14:paraId="651458CF" w14:textId="77777777" w:rsidR="00171CA7" w:rsidRDefault="00171CA7" w:rsidP="008667BD"/>
        </w:tc>
        <w:tc>
          <w:tcPr>
            <w:tcW w:w="1814" w:type="dxa"/>
          </w:tcPr>
          <w:p w14:paraId="589FEA25" w14:textId="77777777" w:rsidR="00171CA7" w:rsidRDefault="00171CA7" w:rsidP="008667BD"/>
        </w:tc>
        <w:tc>
          <w:tcPr>
            <w:tcW w:w="2608" w:type="dxa"/>
          </w:tcPr>
          <w:p w14:paraId="09E66B55" w14:textId="77777777" w:rsidR="00171CA7" w:rsidRDefault="00171CA7" w:rsidP="008667BD"/>
        </w:tc>
        <w:tc>
          <w:tcPr>
            <w:tcW w:w="2665" w:type="dxa"/>
          </w:tcPr>
          <w:p w14:paraId="67B03FD8" w14:textId="77777777" w:rsidR="00171CA7" w:rsidRDefault="00171CA7"/>
        </w:tc>
      </w:tr>
    </w:tbl>
    <w:p w14:paraId="3ACE6AF5" w14:textId="77777777" w:rsidR="00171CA7" w:rsidRDefault="00171CA7"/>
    <w:p w14:paraId="1BEA0668" w14:textId="77777777" w:rsidR="00171CA7" w:rsidRDefault="00000000">
      <w:r>
        <w:br w:type="page"/>
      </w:r>
    </w:p>
    <w:p w14:paraId="7C048F9B" w14:textId="77777777" w:rsidR="00171CA7" w:rsidRDefault="00000000" w:rsidP="00DF30C8">
      <w:pPr>
        <w:pStyle w:val="Heading2"/>
      </w:pPr>
      <w:r>
        <w:lastRenderedPageBreak/>
        <w:t xml:space="preserve">12. </w:t>
      </w:r>
      <w:proofErr w:type="spellStart"/>
      <w:r>
        <w:t>Voorbereiden</w:t>
      </w:r>
      <w:proofErr w:type="spellEnd"/>
      <w:r>
        <w:t xml:space="preserve"> </w:t>
      </w:r>
      <w:proofErr w:type="spellStart"/>
      <w:r>
        <w:t>uitvoering</w:t>
      </w:r>
      <w:proofErr w:type="spellEnd"/>
      <w:r>
        <w:t xml:space="preserve"> examen</w:t>
      </w:r>
    </w:p>
    <w:p w14:paraId="5606269E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4504583C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52B9D1A8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Wanneer sluit je inschrijvingen en hoe wordt het proces-verbaal/presentielijst gegenereerd?</w:t>
      </w:r>
    </w:p>
    <w:p w14:paraId="3DAD0E65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worden voorzieningen gecontroleerd en ingericht (software, netwerk, ruimte)?</w:t>
      </w:r>
    </w:p>
    <w:p w14:paraId="330E15E7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 xml:space="preserve">Welke </w:t>
      </w:r>
      <w:proofErr w:type="spellStart"/>
      <w:r w:rsidRPr="00DF30C8">
        <w:rPr>
          <w:lang w:val="nl-NL"/>
        </w:rPr>
        <w:t>fallback</w:t>
      </w:r>
      <w:proofErr w:type="spellEnd"/>
      <w:r w:rsidRPr="00DF30C8">
        <w:rPr>
          <w:lang w:val="nl-NL"/>
        </w:rPr>
        <w:t>-procedure geldt bij storingen?</w:t>
      </w:r>
    </w:p>
    <w:p w14:paraId="3E6B1742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13"/>
        <w:gridCol w:w="3137"/>
        <w:gridCol w:w="2552"/>
        <w:gridCol w:w="1773"/>
        <w:gridCol w:w="1440"/>
        <w:gridCol w:w="2402"/>
        <w:gridCol w:w="2093"/>
      </w:tblGrid>
      <w:tr w:rsidR="00171CA7" w14:paraId="41C562AE" w14:textId="77777777" w:rsidTr="00320FBE">
        <w:tc>
          <w:tcPr>
            <w:tcW w:w="680" w:type="dxa"/>
            <w:shd w:val="clear" w:color="auto" w:fill="F4D9DC"/>
            <w:vAlign w:val="center"/>
          </w:tcPr>
          <w:p w14:paraId="2D681EBD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0E6FF162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778C0355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5168BFB3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3A8F1E8E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Wie (</w:t>
            </w:r>
            <w:proofErr w:type="spellStart"/>
            <w:r w:rsidRPr="001433D1">
              <w:rPr>
                <w:rStyle w:val="Strong"/>
              </w:rPr>
              <w:t>rol</w:t>
            </w:r>
            <w:proofErr w:type="spellEnd"/>
            <w:r w:rsidRPr="001433D1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1F93EFFA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0969FAC1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Notities</w:t>
            </w:r>
            <w:proofErr w:type="spellEnd"/>
          </w:p>
        </w:tc>
      </w:tr>
      <w:tr w:rsidR="00171CA7" w14:paraId="77C7F70D" w14:textId="77777777" w:rsidTr="00320FBE">
        <w:tc>
          <w:tcPr>
            <w:tcW w:w="680" w:type="dxa"/>
          </w:tcPr>
          <w:p w14:paraId="4C677943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38A3E731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Inschrijvingen sluiten en examen klaarzetten</w:t>
            </w:r>
          </w:p>
        </w:tc>
        <w:tc>
          <w:tcPr>
            <w:tcW w:w="3515" w:type="dxa"/>
          </w:tcPr>
          <w:p w14:paraId="02E91334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</w:tcPr>
          <w:p w14:paraId="4292618C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</w:tcPr>
          <w:p w14:paraId="04B4FF6C" w14:textId="77777777" w:rsidR="00171CA7" w:rsidRDefault="00000000" w:rsidP="008667BD">
            <w:r>
              <w:t>CGE-</w:t>
            </w:r>
            <w:proofErr w:type="spellStart"/>
            <w:r>
              <w:t>leider</w:t>
            </w:r>
            <w:proofErr w:type="spellEnd"/>
          </w:p>
        </w:tc>
        <w:tc>
          <w:tcPr>
            <w:tcW w:w="2608" w:type="dxa"/>
          </w:tcPr>
          <w:p w14:paraId="2EB78842" w14:textId="77777777" w:rsidR="00171CA7" w:rsidRDefault="00000000" w:rsidP="008667BD">
            <w:r>
              <w:t xml:space="preserve">Trigger </w:t>
            </w:r>
            <w:proofErr w:type="spellStart"/>
            <w:r>
              <w:t>richting</w:t>
            </w:r>
            <w:proofErr w:type="spellEnd"/>
            <w:r>
              <w:t xml:space="preserve"> </w:t>
            </w:r>
            <w:proofErr w:type="spellStart"/>
            <w:r>
              <w:t>afnameplatform</w:t>
            </w:r>
            <w:proofErr w:type="spellEnd"/>
          </w:p>
        </w:tc>
        <w:tc>
          <w:tcPr>
            <w:tcW w:w="2665" w:type="dxa"/>
          </w:tcPr>
          <w:p w14:paraId="51F32464" w14:textId="77777777" w:rsidR="00171CA7" w:rsidRDefault="00171CA7" w:rsidP="008667BD"/>
        </w:tc>
      </w:tr>
      <w:tr w:rsidR="00171CA7" w14:paraId="6CB6B6B1" w14:textId="77777777" w:rsidTr="00320FBE">
        <w:tc>
          <w:tcPr>
            <w:tcW w:w="680" w:type="dxa"/>
          </w:tcPr>
          <w:p w14:paraId="4D5DAF0C" w14:textId="77777777" w:rsidR="00171CA7" w:rsidRDefault="00000000" w:rsidP="008667BD">
            <w:r>
              <w:t>3</w:t>
            </w:r>
          </w:p>
        </w:tc>
        <w:tc>
          <w:tcPr>
            <w:tcW w:w="3572" w:type="dxa"/>
          </w:tcPr>
          <w:p w14:paraId="1E114CD5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Proces-verbaal en presentielijst beschikbaar stellen</w:t>
            </w:r>
          </w:p>
        </w:tc>
        <w:tc>
          <w:tcPr>
            <w:tcW w:w="3515" w:type="dxa"/>
          </w:tcPr>
          <w:p w14:paraId="18BD4952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</w:tcPr>
          <w:p w14:paraId="30B27C46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</w:tcPr>
          <w:p w14:paraId="4A5646B9" w14:textId="77777777" w:rsidR="00171CA7" w:rsidRDefault="00000000" w:rsidP="008667BD">
            <w:r>
              <w:t>CGE-</w:t>
            </w:r>
            <w:proofErr w:type="spellStart"/>
            <w:r>
              <w:t>leider</w:t>
            </w:r>
            <w:proofErr w:type="spellEnd"/>
          </w:p>
        </w:tc>
        <w:tc>
          <w:tcPr>
            <w:tcW w:w="2608" w:type="dxa"/>
          </w:tcPr>
          <w:p w14:paraId="6AE3F102" w14:textId="77777777" w:rsidR="00171CA7" w:rsidRDefault="00000000" w:rsidP="008667BD">
            <w:r>
              <w:t xml:space="preserve">PV-data </w:t>
            </w:r>
            <w:proofErr w:type="spellStart"/>
            <w:r>
              <w:t>uit</w:t>
            </w:r>
            <w:proofErr w:type="spellEnd"/>
            <w:r>
              <w:t xml:space="preserve"> SIS/planning/</w:t>
            </w:r>
            <w:proofErr w:type="spellStart"/>
            <w:r>
              <w:t>afname</w:t>
            </w:r>
            <w:proofErr w:type="spellEnd"/>
          </w:p>
        </w:tc>
        <w:tc>
          <w:tcPr>
            <w:tcW w:w="2665" w:type="dxa"/>
          </w:tcPr>
          <w:p w14:paraId="45A1D6B5" w14:textId="77777777" w:rsidR="00171CA7" w:rsidRDefault="00171CA7" w:rsidP="008667BD"/>
        </w:tc>
      </w:tr>
      <w:tr w:rsidR="00171CA7" w14:paraId="12A605BA" w14:textId="77777777" w:rsidTr="00320FBE">
        <w:tc>
          <w:tcPr>
            <w:tcW w:w="680" w:type="dxa"/>
          </w:tcPr>
          <w:p w14:paraId="388B9571" w14:textId="77777777" w:rsidR="00171CA7" w:rsidRDefault="00000000" w:rsidP="008667BD">
            <w:r>
              <w:t>4</w:t>
            </w:r>
          </w:p>
        </w:tc>
        <w:tc>
          <w:tcPr>
            <w:tcW w:w="3572" w:type="dxa"/>
          </w:tcPr>
          <w:p w14:paraId="5DF0F487" w14:textId="77777777" w:rsidR="00171CA7" w:rsidRDefault="00000000" w:rsidP="008667BD">
            <w:proofErr w:type="spellStart"/>
            <w:r>
              <w:t>Voorzieningen</w:t>
            </w:r>
            <w:proofErr w:type="spellEnd"/>
            <w:r>
              <w:t xml:space="preserve"> </w:t>
            </w:r>
            <w:proofErr w:type="spellStart"/>
            <w:r>
              <w:t>controleren</w:t>
            </w:r>
            <w:proofErr w:type="spellEnd"/>
            <w:r>
              <w:t>/</w:t>
            </w:r>
            <w:proofErr w:type="spellStart"/>
            <w:r>
              <w:t>beschikbaar</w:t>
            </w:r>
            <w:proofErr w:type="spellEnd"/>
            <w:r>
              <w:t xml:space="preserve"> </w:t>
            </w:r>
            <w:proofErr w:type="spellStart"/>
            <w:r>
              <w:t>stellen</w:t>
            </w:r>
            <w:proofErr w:type="spellEnd"/>
          </w:p>
        </w:tc>
        <w:tc>
          <w:tcPr>
            <w:tcW w:w="3515" w:type="dxa"/>
          </w:tcPr>
          <w:p w14:paraId="7FE1CF22" w14:textId="77777777" w:rsidR="00171CA7" w:rsidRDefault="00171CA7" w:rsidP="008667BD"/>
        </w:tc>
        <w:tc>
          <w:tcPr>
            <w:tcW w:w="2154" w:type="dxa"/>
          </w:tcPr>
          <w:p w14:paraId="14D4415E" w14:textId="77777777" w:rsidR="00171CA7" w:rsidRDefault="00171CA7" w:rsidP="008667BD"/>
        </w:tc>
        <w:tc>
          <w:tcPr>
            <w:tcW w:w="1814" w:type="dxa"/>
          </w:tcPr>
          <w:p w14:paraId="2DDC69EC" w14:textId="77777777" w:rsidR="00171CA7" w:rsidRDefault="00000000" w:rsidP="008667BD">
            <w:r>
              <w:t>CGE-</w:t>
            </w:r>
            <w:proofErr w:type="spellStart"/>
            <w:r>
              <w:t>leider</w:t>
            </w:r>
            <w:proofErr w:type="spellEnd"/>
          </w:p>
        </w:tc>
        <w:tc>
          <w:tcPr>
            <w:tcW w:w="2608" w:type="dxa"/>
          </w:tcPr>
          <w:p w14:paraId="7BD8541A" w14:textId="77777777" w:rsidR="00171CA7" w:rsidRDefault="00000000" w:rsidP="008667BD">
            <w:r>
              <w:t xml:space="preserve">AWE correct </w:t>
            </w:r>
            <w:proofErr w:type="spellStart"/>
            <w:r>
              <w:t>doorgezet</w:t>
            </w:r>
            <w:proofErr w:type="spellEnd"/>
          </w:p>
        </w:tc>
        <w:tc>
          <w:tcPr>
            <w:tcW w:w="2665" w:type="dxa"/>
          </w:tcPr>
          <w:p w14:paraId="351F73B0" w14:textId="77777777" w:rsidR="00171CA7" w:rsidRDefault="00171CA7" w:rsidP="008667BD"/>
        </w:tc>
      </w:tr>
      <w:tr w:rsidR="00171CA7" w14:paraId="5F3B683B" w14:textId="77777777" w:rsidTr="00320FBE">
        <w:tc>
          <w:tcPr>
            <w:tcW w:w="680" w:type="dxa"/>
          </w:tcPr>
          <w:p w14:paraId="06365B6F" w14:textId="77777777" w:rsidR="00171CA7" w:rsidRDefault="00171CA7" w:rsidP="008667BD"/>
        </w:tc>
        <w:tc>
          <w:tcPr>
            <w:tcW w:w="3572" w:type="dxa"/>
          </w:tcPr>
          <w:p w14:paraId="6E5E60E7" w14:textId="77777777" w:rsidR="00171CA7" w:rsidRDefault="00171CA7" w:rsidP="008667BD"/>
        </w:tc>
        <w:tc>
          <w:tcPr>
            <w:tcW w:w="3515" w:type="dxa"/>
          </w:tcPr>
          <w:p w14:paraId="35B864DF" w14:textId="77777777" w:rsidR="00171CA7" w:rsidRDefault="00171CA7" w:rsidP="008667BD"/>
        </w:tc>
        <w:tc>
          <w:tcPr>
            <w:tcW w:w="2154" w:type="dxa"/>
          </w:tcPr>
          <w:p w14:paraId="7E028883" w14:textId="77777777" w:rsidR="00171CA7" w:rsidRDefault="00171CA7" w:rsidP="008667BD"/>
        </w:tc>
        <w:tc>
          <w:tcPr>
            <w:tcW w:w="1814" w:type="dxa"/>
          </w:tcPr>
          <w:p w14:paraId="423C110F" w14:textId="77777777" w:rsidR="00171CA7" w:rsidRDefault="00171CA7" w:rsidP="008667BD"/>
        </w:tc>
        <w:tc>
          <w:tcPr>
            <w:tcW w:w="2608" w:type="dxa"/>
          </w:tcPr>
          <w:p w14:paraId="156755E0" w14:textId="77777777" w:rsidR="00171CA7" w:rsidRDefault="00171CA7" w:rsidP="008667BD"/>
        </w:tc>
        <w:tc>
          <w:tcPr>
            <w:tcW w:w="2665" w:type="dxa"/>
          </w:tcPr>
          <w:p w14:paraId="38563BA8" w14:textId="77777777" w:rsidR="00171CA7" w:rsidRDefault="00171CA7" w:rsidP="008667BD"/>
        </w:tc>
      </w:tr>
    </w:tbl>
    <w:p w14:paraId="051A953A" w14:textId="77777777" w:rsidR="00171CA7" w:rsidRDefault="00171CA7"/>
    <w:p w14:paraId="67DB73DC" w14:textId="77777777" w:rsidR="00171CA7" w:rsidRDefault="00000000">
      <w:r>
        <w:br w:type="page"/>
      </w:r>
    </w:p>
    <w:p w14:paraId="68F8BC0D" w14:textId="77777777" w:rsidR="00171CA7" w:rsidRDefault="00000000" w:rsidP="00DF30C8">
      <w:pPr>
        <w:pStyle w:val="Heading2"/>
      </w:pPr>
      <w:r>
        <w:lastRenderedPageBreak/>
        <w:t xml:space="preserve">13. </w:t>
      </w:r>
      <w:proofErr w:type="spellStart"/>
      <w:r>
        <w:t>Uitvoeren</w:t>
      </w:r>
      <w:proofErr w:type="spellEnd"/>
      <w:r>
        <w:t xml:space="preserve"> examen</w:t>
      </w:r>
    </w:p>
    <w:p w14:paraId="2953259A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75D6477B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38811EEA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stappen zijn verplicht bij start en toezicht (ID, presentie, SSO, toestemming)?</w:t>
      </w:r>
    </w:p>
    <w:p w14:paraId="4C8BB9C5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incidenten leg je vast in het proces-verbaal en wie is eigenaar?</w:t>
      </w:r>
    </w:p>
    <w:p w14:paraId="27628E57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wordt evaluatie (student/surveillant) verwerkt en gearchiveerd?</w:t>
      </w:r>
    </w:p>
    <w:p w14:paraId="0AFB55EF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03"/>
        <w:gridCol w:w="2881"/>
        <w:gridCol w:w="2411"/>
        <w:gridCol w:w="1717"/>
        <w:gridCol w:w="2261"/>
        <w:gridCol w:w="2128"/>
        <w:gridCol w:w="2009"/>
      </w:tblGrid>
      <w:tr w:rsidR="00171CA7" w14:paraId="6F4AD8F2" w14:textId="77777777" w:rsidTr="00320FBE">
        <w:tc>
          <w:tcPr>
            <w:tcW w:w="680" w:type="dxa"/>
            <w:shd w:val="clear" w:color="auto" w:fill="F4D9DC"/>
            <w:vAlign w:val="center"/>
          </w:tcPr>
          <w:p w14:paraId="671C5962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459E0135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59A12AB7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16F08DDE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257F39E5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Wie (</w:t>
            </w:r>
            <w:proofErr w:type="spellStart"/>
            <w:r w:rsidRPr="001433D1">
              <w:rPr>
                <w:rStyle w:val="Strong"/>
              </w:rPr>
              <w:t>rol</w:t>
            </w:r>
            <w:proofErr w:type="spellEnd"/>
            <w:r w:rsidRPr="001433D1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1CDCBB2B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5B052435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Notities</w:t>
            </w:r>
            <w:proofErr w:type="spellEnd"/>
          </w:p>
        </w:tc>
      </w:tr>
      <w:tr w:rsidR="00171CA7" w14:paraId="45400760" w14:textId="77777777" w:rsidTr="00320FBE">
        <w:tc>
          <w:tcPr>
            <w:tcW w:w="680" w:type="dxa"/>
          </w:tcPr>
          <w:p w14:paraId="2571B7FF" w14:textId="77777777" w:rsidR="00171CA7" w:rsidRDefault="00000000" w:rsidP="008667BD">
            <w:r>
              <w:t>2</w:t>
            </w:r>
          </w:p>
        </w:tc>
        <w:tc>
          <w:tcPr>
            <w:tcW w:w="3572" w:type="dxa"/>
          </w:tcPr>
          <w:p w14:paraId="16AC83B0" w14:textId="77777777" w:rsidR="00171CA7" w:rsidRDefault="00000000" w:rsidP="008667BD">
            <w:proofErr w:type="spellStart"/>
            <w:r>
              <w:t>Identiteitscontrole</w:t>
            </w:r>
            <w:proofErr w:type="spellEnd"/>
          </w:p>
        </w:tc>
        <w:tc>
          <w:tcPr>
            <w:tcW w:w="3515" w:type="dxa"/>
          </w:tcPr>
          <w:p w14:paraId="7344A670" w14:textId="77777777" w:rsidR="00171CA7" w:rsidRDefault="00171CA7" w:rsidP="008667BD"/>
        </w:tc>
        <w:tc>
          <w:tcPr>
            <w:tcW w:w="2154" w:type="dxa"/>
          </w:tcPr>
          <w:p w14:paraId="2BB21D09" w14:textId="77777777" w:rsidR="00171CA7" w:rsidRDefault="00171CA7" w:rsidP="008667BD"/>
        </w:tc>
        <w:tc>
          <w:tcPr>
            <w:tcW w:w="1814" w:type="dxa"/>
          </w:tcPr>
          <w:p w14:paraId="6B10AFF8" w14:textId="77777777" w:rsidR="00171CA7" w:rsidRDefault="00000000" w:rsidP="008667BD">
            <w:r>
              <w:t>Surveillant</w:t>
            </w:r>
          </w:p>
        </w:tc>
        <w:tc>
          <w:tcPr>
            <w:tcW w:w="2608" w:type="dxa"/>
          </w:tcPr>
          <w:p w14:paraId="7A3BA4CB" w14:textId="77777777" w:rsidR="00171CA7" w:rsidRDefault="00000000" w:rsidP="008667BD">
            <w:r>
              <w:t>n.v.t.</w:t>
            </w:r>
          </w:p>
        </w:tc>
        <w:tc>
          <w:tcPr>
            <w:tcW w:w="2665" w:type="dxa"/>
          </w:tcPr>
          <w:p w14:paraId="5D2DE892" w14:textId="77777777" w:rsidR="00171CA7" w:rsidRDefault="00171CA7" w:rsidP="008667BD"/>
        </w:tc>
      </w:tr>
      <w:tr w:rsidR="00171CA7" w14:paraId="72B947CC" w14:textId="77777777" w:rsidTr="00320FBE">
        <w:tc>
          <w:tcPr>
            <w:tcW w:w="680" w:type="dxa"/>
          </w:tcPr>
          <w:p w14:paraId="4467BBA7" w14:textId="77777777" w:rsidR="00171CA7" w:rsidRDefault="00000000" w:rsidP="008667BD">
            <w:r>
              <w:t>3</w:t>
            </w:r>
          </w:p>
        </w:tc>
        <w:tc>
          <w:tcPr>
            <w:tcW w:w="3572" w:type="dxa"/>
          </w:tcPr>
          <w:p w14:paraId="5A96BDF9" w14:textId="77777777" w:rsidR="00171CA7" w:rsidRDefault="00000000" w:rsidP="008667BD">
            <w:proofErr w:type="spellStart"/>
            <w:r>
              <w:t>Presentie</w:t>
            </w:r>
            <w:proofErr w:type="spellEnd"/>
            <w:r>
              <w:t xml:space="preserve"> </w:t>
            </w:r>
            <w:proofErr w:type="spellStart"/>
            <w:r>
              <w:t>vastleggen</w:t>
            </w:r>
            <w:proofErr w:type="spellEnd"/>
          </w:p>
        </w:tc>
        <w:tc>
          <w:tcPr>
            <w:tcW w:w="3515" w:type="dxa"/>
          </w:tcPr>
          <w:p w14:paraId="6402DE29" w14:textId="77777777" w:rsidR="00171CA7" w:rsidRDefault="00171CA7" w:rsidP="008667BD"/>
        </w:tc>
        <w:tc>
          <w:tcPr>
            <w:tcW w:w="2154" w:type="dxa"/>
          </w:tcPr>
          <w:p w14:paraId="5D11A987" w14:textId="77777777" w:rsidR="00171CA7" w:rsidRDefault="00171CA7" w:rsidP="008667BD"/>
        </w:tc>
        <w:tc>
          <w:tcPr>
            <w:tcW w:w="1814" w:type="dxa"/>
          </w:tcPr>
          <w:p w14:paraId="09A189B2" w14:textId="77777777" w:rsidR="00171CA7" w:rsidRDefault="00000000" w:rsidP="008667BD">
            <w:r>
              <w:t>Surveillant</w:t>
            </w:r>
          </w:p>
        </w:tc>
        <w:tc>
          <w:tcPr>
            <w:tcW w:w="2608" w:type="dxa"/>
          </w:tcPr>
          <w:p w14:paraId="152C297D" w14:textId="77777777" w:rsidR="00171CA7" w:rsidRDefault="00000000" w:rsidP="008667BD">
            <w:r>
              <w:t xml:space="preserve">PV </w:t>
            </w:r>
            <w:proofErr w:type="spellStart"/>
            <w:r>
              <w:t>moet</w:t>
            </w:r>
            <w:proofErr w:type="spellEnd"/>
            <w:r>
              <w:t xml:space="preserve"> </w:t>
            </w:r>
            <w:proofErr w:type="spellStart"/>
            <w:r>
              <w:t>digitaal</w:t>
            </w:r>
            <w:proofErr w:type="spellEnd"/>
            <w:r>
              <w:t xml:space="preserve"> </w:t>
            </w:r>
            <w:proofErr w:type="spellStart"/>
            <w:r>
              <w:t>kunnen</w:t>
            </w:r>
            <w:proofErr w:type="spellEnd"/>
          </w:p>
        </w:tc>
        <w:tc>
          <w:tcPr>
            <w:tcW w:w="2665" w:type="dxa"/>
          </w:tcPr>
          <w:p w14:paraId="5A40603F" w14:textId="77777777" w:rsidR="00171CA7" w:rsidRDefault="00171CA7" w:rsidP="008667BD"/>
        </w:tc>
      </w:tr>
      <w:tr w:rsidR="00171CA7" w14:paraId="1E01DCF6" w14:textId="77777777" w:rsidTr="00320FBE">
        <w:tc>
          <w:tcPr>
            <w:tcW w:w="680" w:type="dxa"/>
          </w:tcPr>
          <w:p w14:paraId="49044110" w14:textId="77777777" w:rsidR="00171CA7" w:rsidRDefault="00000000" w:rsidP="008667BD">
            <w:r>
              <w:t>7</w:t>
            </w:r>
          </w:p>
        </w:tc>
        <w:tc>
          <w:tcPr>
            <w:tcW w:w="3572" w:type="dxa"/>
          </w:tcPr>
          <w:p w14:paraId="4340E87E" w14:textId="77777777" w:rsidR="00171CA7" w:rsidRDefault="00000000" w:rsidP="008667BD">
            <w:proofErr w:type="spellStart"/>
            <w:r>
              <w:t>Toestemming</w:t>
            </w:r>
            <w:proofErr w:type="spellEnd"/>
            <w:r>
              <w:t xml:space="preserve"> start examen</w:t>
            </w:r>
          </w:p>
        </w:tc>
        <w:tc>
          <w:tcPr>
            <w:tcW w:w="3515" w:type="dxa"/>
          </w:tcPr>
          <w:p w14:paraId="2C23EFE8" w14:textId="77777777" w:rsidR="00171CA7" w:rsidRDefault="00171CA7" w:rsidP="008667BD"/>
        </w:tc>
        <w:tc>
          <w:tcPr>
            <w:tcW w:w="2154" w:type="dxa"/>
          </w:tcPr>
          <w:p w14:paraId="79B771B7" w14:textId="77777777" w:rsidR="00171CA7" w:rsidRDefault="00171CA7" w:rsidP="008667BD"/>
        </w:tc>
        <w:tc>
          <w:tcPr>
            <w:tcW w:w="1814" w:type="dxa"/>
          </w:tcPr>
          <w:p w14:paraId="0D9282E7" w14:textId="77777777" w:rsidR="00171CA7" w:rsidRDefault="00000000" w:rsidP="008667BD">
            <w:r>
              <w:t>Surveillant</w:t>
            </w:r>
          </w:p>
        </w:tc>
        <w:tc>
          <w:tcPr>
            <w:tcW w:w="2608" w:type="dxa"/>
          </w:tcPr>
          <w:p w14:paraId="48B49057" w14:textId="77777777" w:rsidR="00171CA7" w:rsidRDefault="00000000" w:rsidP="008667BD">
            <w:r>
              <w:t>Controle ‘</w:t>
            </w:r>
            <w:proofErr w:type="spellStart"/>
            <w:r>
              <w:t>juiste</w:t>
            </w:r>
            <w:proofErr w:type="spellEnd"/>
            <w:r>
              <w:t xml:space="preserve"> student’</w:t>
            </w:r>
          </w:p>
        </w:tc>
        <w:tc>
          <w:tcPr>
            <w:tcW w:w="2665" w:type="dxa"/>
          </w:tcPr>
          <w:p w14:paraId="52122AD4" w14:textId="77777777" w:rsidR="00171CA7" w:rsidRDefault="00171CA7" w:rsidP="008667BD"/>
        </w:tc>
      </w:tr>
      <w:tr w:rsidR="00171CA7" w14:paraId="213648AB" w14:textId="77777777" w:rsidTr="00320FBE">
        <w:tc>
          <w:tcPr>
            <w:tcW w:w="680" w:type="dxa"/>
          </w:tcPr>
          <w:p w14:paraId="488689F5" w14:textId="77777777" w:rsidR="00171CA7" w:rsidRDefault="00000000" w:rsidP="008667BD">
            <w:r>
              <w:t>13</w:t>
            </w:r>
          </w:p>
        </w:tc>
        <w:tc>
          <w:tcPr>
            <w:tcW w:w="3572" w:type="dxa"/>
          </w:tcPr>
          <w:p w14:paraId="6C674582" w14:textId="77777777" w:rsidR="00171CA7" w:rsidRDefault="00000000" w:rsidP="008667BD">
            <w:proofErr w:type="spellStart"/>
            <w:r>
              <w:t>Toetsbescheiden</w:t>
            </w:r>
            <w:proofErr w:type="spellEnd"/>
            <w:r>
              <w:t xml:space="preserve"> </w:t>
            </w:r>
            <w:proofErr w:type="spellStart"/>
            <w:r>
              <w:t>overdragen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archiveren</w:t>
            </w:r>
            <w:proofErr w:type="spellEnd"/>
          </w:p>
        </w:tc>
        <w:tc>
          <w:tcPr>
            <w:tcW w:w="3515" w:type="dxa"/>
          </w:tcPr>
          <w:p w14:paraId="50E26D55" w14:textId="77777777" w:rsidR="00171CA7" w:rsidRDefault="00171CA7" w:rsidP="008667BD"/>
        </w:tc>
        <w:tc>
          <w:tcPr>
            <w:tcW w:w="2154" w:type="dxa"/>
          </w:tcPr>
          <w:p w14:paraId="19893F4E" w14:textId="77777777" w:rsidR="00171CA7" w:rsidRDefault="00171CA7" w:rsidP="008667BD"/>
        </w:tc>
        <w:tc>
          <w:tcPr>
            <w:tcW w:w="1814" w:type="dxa"/>
          </w:tcPr>
          <w:p w14:paraId="414E5C9E" w14:textId="77777777" w:rsidR="00171CA7" w:rsidRDefault="00000000" w:rsidP="008667BD">
            <w:r>
              <w:t>Surveillant/</w:t>
            </w:r>
            <w:proofErr w:type="spellStart"/>
            <w:r>
              <w:t>Examenleider</w:t>
            </w:r>
            <w:proofErr w:type="spellEnd"/>
          </w:p>
        </w:tc>
        <w:tc>
          <w:tcPr>
            <w:tcW w:w="2608" w:type="dxa"/>
          </w:tcPr>
          <w:p w14:paraId="7643E599" w14:textId="77777777" w:rsidR="00171CA7" w:rsidRDefault="00000000" w:rsidP="008667BD">
            <w:r>
              <w:t xml:space="preserve">PV/metadata </w:t>
            </w:r>
            <w:proofErr w:type="spellStart"/>
            <w:r>
              <w:t>naar</w:t>
            </w:r>
            <w:proofErr w:type="spellEnd"/>
            <w:r>
              <w:t xml:space="preserve"> dossier</w:t>
            </w:r>
          </w:p>
        </w:tc>
        <w:tc>
          <w:tcPr>
            <w:tcW w:w="2665" w:type="dxa"/>
          </w:tcPr>
          <w:p w14:paraId="25CC145F" w14:textId="77777777" w:rsidR="00171CA7" w:rsidRDefault="00171CA7" w:rsidP="008667BD"/>
        </w:tc>
      </w:tr>
      <w:tr w:rsidR="00171CA7" w14:paraId="071BAEBE" w14:textId="77777777" w:rsidTr="00320FBE">
        <w:tc>
          <w:tcPr>
            <w:tcW w:w="680" w:type="dxa"/>
          </w:tcPr>
          <w:p w14:paraId="3A8E9EE4" w14:textId="77777777" w:rsidR="00171CA7" w:rsidRDefault="00171CA7" w:rsidP="008667BD"/>
        </w:tc>
        <w:tc>
          <w:tcPr>
            <w:tcW w:w="3572" w:type="dxa"/>
          </w:tcPr>
          <w:p w14:paraId="0C725158" w14:textId="77777777" w:rsidR="00171CA7" w:rsidRDefault="00171CA7" w:rsidP="008667BD"/>
        </w:tc>
        <w:tc>
          <w:tcPr>
            <w:tcW w:w="3515" w:type="dxa"/>
          </w:tcPr>
          <w:p w14:paraId="18A75F82" w14:textId="77777777" w:rsidR="00171CA7" w:rsidRDefault="00171CA7" w:rsidP="008667BD"/>
        </w:tc>
        <w:tc>
          <w:tcPr>
            <w:tcW w:w="2154" w:type="dxa"/>
          </w:tcPr>
          <w:p w14:paraId="6807BD17" w14:textId="77777777" w:rsidR="00171CA7" w:rsidRDefault="00171CA7" w:rsidP="008667BD"/>
        </w:tc>
        <w:tc>
          <w:tcPr>
            <w:tcW w:w="1814" w:type="dxa"/>
          </w:tcPr>
          <w:p w14:paraId="0BEE0469" w14:textId="77777777" w:rsidR="00171CA7" w:rsidRDefault="00171CA7" w:rsidP="008667BD"/>
        </w:tc>
        <w:tc>
          <w:tcPr>
            <w:tcW w:w="2608" w:type="dxa"/>
          </w:tcPr>
          <w:p w14:paraId="452BD695" w14:textId="77777777" w:rsidR="00171CA7" w:rsidRDefault="00171CA7" w:rsidP="008667BD"/>
        </w:tc>
        <w:tc>
          <w:tcPr>
            <w:tcW w:w="2665" w:type="dxa"/>
          </w:tcPr>
          <w:p w14:paraId="3DD3F2F0" w14:textId="77777777" w:rsidR="00171CA7" w:rsidRDefault="00171CA7" w:rsidP="008667BD"/>
        </w:tc>
      </w:tr>
    </w:tbl>
    <w:p w14:paraId="4C0B626D" w14:textId="77777777" w:rsidR="00171CA7" w:rsidRDefault="00171CA7"/>
    <w:p w14:paraId="6BCBBA4C" w14:textId="77777777" w:rsidR="00171CA7" w:rsidRDefault="00000000">
      <w:r>
        <w:br w:type="page"/>
      </w:r>
    </w:p>
    <w:p w14:paraId="01B6F97D" w14:textId="77777777" w:rsidR="00171CA7" w:rsidRDefault="00000000" w:rsidP="00DF30C8">
      <w:pPr>
        <w:pStyle w:val="Heading2"/>
      </w:pPr>
      <w:r>
        <w:lastRenderedPageBreak/>
        <w:t xml:space="preserve">14. </w:t>
      </w:r>
      <w:proofErr w:type="spellStart"/>
      <w:r>
        <w:t>Beoordelen</w:t>
      </w:r>
      <w:proofErr w:type="spellEnd"/>
      <w:r>
        <w:t xml:space="preserve"> examen</w:t>
      </w:r>
    </w:p>
    <w:p w14:paraId="638DD7E5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53A061D5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4AD5F99A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Wat is automatisch vs. handmatig beoordelen en hoe leg je dit vast?</w:t>
      </w:r>
    </w:p>
    <w:p w14:paraId="0DD55EE4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ga je om met voorlopige resultaten (cesuur nog onbekend)?</w:t>
      </w:r>
    </w:p>
    <w:p w14:paraId="4DA6116A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eisen gelden aan versiebeheer en herkansingen?</w:t>
      </w:r>
    </w:p>
    <w:p w14:paraId="76F6FF5F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85"/>
        <w:gridCol w:w="2770"/>
        <w:gridCol w:w="2139"/>
        <w:gridCol w:w="1609"/>
        <w:gridCol w:w="2838"/>
        <w:gridCol w:w="2222"/>
        <w:gridCol w:w="1847"/>
      </w:tblGrid>
      <w:tr w:rsidR="00171CA7" w14:paraId="32C1F71E" w14:textId="77777777" w:rsidTr="00320FBE">
        <w:tc>
          <w:tcPr>
            <w:tcW w:w="680" w:type="dxa"/>
            <w:shd w:val="clear" w:color="auto" w:fill="F4D9DC"/>
            <w:vAlign w:val="center"/>
          </w:tcPr>
          <w:p w14:paraId="7CAFE6FB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033D149D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594C6E07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6425D5B7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1A84AFCA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Wie (</w:t>
            </w:r>
            <w:proofErr w:type="spellStart"/>
            <w:r w:rsidRPr="001433D1">
              <w:rPr>
                <w:rStyle w:val="Strong"/>
              </w:rPr>
              <w:t>rol</w:t>
            </w:r>
            <w:proofErr w:type="spellEnd"/>
            <w:r w:rsidRPr="001433D1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6F5897D8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34C633E7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Notities</w:t>
            </w:r>
            <w:proofErr w:type="spellEnd"/>
          </w:p>
        </w:tc>
      </w:tr>
      <w:tr w:rsidR="00171CA7" w14:paraId="636E1D0D" w14:textId="77777777" w:rsidTr="00320FBE">
        <w:tc>
          <w:tcPr>
            <w:tcW w:w="680" w:type="dxa"/>
          </w:tcPr>
          <w:p w14:paraId="5631F757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55EA9C58" w14:textId="77777777" w:rsidR="00171CA7" w:rsidRDefault="00000000" w:rsidP="008667BD">
            <w:proofErr w:type="spellStart"/>
            <w:r>
              <w:t>Beoordelen</w:t>
            </w:r>
            <w:proofErr w:type="spellEnd"/>
            <w:r>
              <w:t xml:space="preserve"> (platform/assessor)</w:t>
            </w:r>
          </w:p>
        </w:tc>
        <w:tc>
          <w:tcPr>
            <w:tcW w:w="3515" w:type="dxa"/>
          </w:tcPr>
          <w:p w14:paraId="247CD0B6" w14:textId="77777777" w:rsidR="00171CA7" w:rsidRDefault="00171CA7" w:rsidP="008667BD"/>
        </w:tc>
        <w:tc>
          <w:tcPr>
            <w:tcW w:w="2154" w:type="dxa"/>
          </w:tcPr>
          <w:p w14:paraId="635F8971" w14:textId="77777777" w:rsidR="00171CA7" w:rsidRDefault="00171CA7" w:rsidP="008667BD"/>
        </w:tc>
        <w:tc>
          <w:tcPr>
            <w:tcW w:w="1814" w:type="dxa"/>
          </w:tcPr>
          <w:p w14:paraId="63289E26" w14:textId="77777777" w:rsidR="00171CA7" w:rsidRDefault="00000000" w:rsidP="008667BD">
            <w:proofErr w:type="spellStart"/>
            <w:r>
              <w:t>Exameninstrument</w:t>
            </w:r>
            <w:proofErr w:type="spellEnd"/>
            <w:r>
              <w:t>/</w:t>
            </w:r>
            <w:proofErr w:type="spellStart"/>
            <w:r>
              <w:t>beoordelaar</w:t>
            </w:r>
            <w:proofErr w:type="spellEnd"/>
          </w:p>
        </w:tc>
        <w:tc>
          <w:tcPr>
            <w:tcW w:w="2608" w:type="dxa"/>
          </w:tcPr>
          <w:p w14:paraId="2847F970" w14:textId="77777777" w:rsidR="00171CA7" w:rsidRDefault="00000000" w:rsidP="008667BD">
            <w:proofErr w:type="spellStart"/>
            <w:r>
              <w:t>Beoordelingsdata</w:t>
            </w:r>
            <w:proofErr w:type="spellEnd"/>
            <w:r>
              <w:t xml:space="preserve"> </w:t>
            </w:r>
            <w:proofErr w:type="spellStart"/>
            <w:r>
              <w:t>als</w:t>
            </w:r>
            <w:proofErr w:type="spellEnd"/>
            <w:r>
              <w:t xml:space="preserve"> output</w:t>
            </w:r>
          </w:p>
        </w:tc>
        <w:tc>
          <w:tcPr>
            <w:tcW w:w="2665" w:type="dxa"/>
          </w:tcPr>
          <w:p w14:paraId="6C390B29" w14:textId="77777777" w:rsidR="00171CA7" w:rsidRDefault="00171CA7" w:rsidP="008667BD"/>
        </w:tc>
      </w:tr>
      <w:tr w:rsidR="00171CA7" w14:paraId="5168DC13" w14:textId="77777777" w:rsidTr="00320FBE">
        <w:tc>
          <w:tcPr>
            <w:tcW w:w="680" w:type="dxa"/>
          </w:tcPr>
          <w:p w14:paraId="125D70FD" w14:textId="77777777" w:rsidR="00171CA7" w:rsidRDefault="00000000" w:rsidP="008667BD">
            <w:r>
              <w:t>3</w:t>
            </w:r>
          </w:p>
        </w:tc>
        <w:tc>
          <w:tcPr>
            <w:tcW w:w="3572" w:type="dxa"/>
          </w:tcPr>
          <w:p w14:paraId="25C457A7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Definitief resultaat publiceren (na cesuur)</w:t>
            </w:r>
          </w:p>
        </w:tc>
        <w:tc>
          <w:tcPr>
            <w:tcW w:w="3515" w:type="dxa"/>
          </w:tcPr>
          <w:p w14:paraId="78636EEA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</w:tcPr>
          <w:p w14:paraId="19A311A1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</w:tcPr>
          <w:p w14:paraId="1FE80251" w14:textId="77777777" w:rsidR="00171CA7" w:rsidRDefault="00000000" w:rsidP="008667BD">
            <w:proofErr w:type="spellStart"/>
            <w:r>
              <w:t>Examenleverancier</w:t>
            </w:r>
            <w:proofErr w:type="spellEnd"/>
          </w:p>
        </w:tc>
        <w:tc>
          <w:tcPr>
            <w:tcW w:w="2608" w:type="dxa"/>
          </w:tcPr>
          <w:p w14:paraId="22AD9314" w14:textId="77777777" w:rsidR="00171CA7" w:rsidRDefault="00000000" w:rsidP="008667BD">
            <w:r>
              <w:t xml:space="preserve">Status </w:t>
            </w:r>
            <w:proofErr w:type="spellStart"/>
            <w:r>
              <w:t>definitief</w:t>
            </w:r>
            <w:proofErr w:type="spellEnd"/>
            <w:r>
              <w:t>/</w:t>
            </w:r>
            <w:proofErr w:type="spellStart"/>
            <w:r>
              <w:t>voorlopig</w:t>
            </w:r>
            <w:proofErr w:type="spellEnd"/>
          </w:p>
        </w:tc>
        <w:tc>
          <w:tcPr>
            <w:tcW w:w="2665" w:type="dxa"/>
          </w:tcPr>
          <w:p w14:paraId="77F01BD6" w14:textId="77777777" w:rsidR="00171CA7" w:rsidRDefault="00171CA7" w:rsidP="008667BD"/>
        </w:tc>
      </w:tr>
      <w:tr w:rsidR="00171CA7" w14:paraId="715813C2" w14:textId="77777777" w:rsidTr="00320FBE">
        <w:tc>
          <w:tcPr>
            <w:tcW w:w="680" w:type="dxa"/>
          </w:tcPr>
          <w:p w14:paraId="3ECF9DFE" w14:textId="77777777" w:rsidR="00171CA7" w:rsidRDefault="00171CA7" w:rsidP="008667BD"/>
        </w:tc>
        <w:tc>
          <w:tcPr>
            <w:tcW w:w="3572" w:type="dxa"/>
          </w:tcPr>
          <w:p w14:paraId="3DECF1FD" w14:textId="77777777" w:rsidR="00171CA7" w:rsidRDefault="00171CA7" w:rsidP="008667BD"/>
        </w:tc>
        <w:tc>
          <w:tcPr>
            <w:tcW w:w="3515" w:type="dxa"/>
          </w:tcPr>
          <w:p w14:paraId="460C5326" w14:textId="77777777" w:rsidR="00171CA7" w:rsidRDefault="00171CA7" w:rsidP="008667BD"/>
        </w:tc>
        <w:tc>
          <w:tcPr>
            <w:tcW w:w="2154" w:type="dxa"/>
          </w:tcPr>
          <w:p w14:paraId="61DEA348" w14:textId="77777777" w:rsidR="00171CA7" w:rsidRDefault="00171CA7" w:rsidP="008667BD"/>
        </w:tc>
        <w:tc>
          <w:tcPr>
            <w:tcW w:w="1814" w:type="dxa"/>
          </w:tcPr>
          <w:p w14:paraId="352AF020" w14:textId="77777777" w:rsidR="00171CA7" w:rsidRDefault="00171CA7" w:rsidP="008667BD"/>
        </w:tc>
        <w:tc>
          <w:tcPr>
            <w:tcW w:w="2608" w:type="dxa"/>
          </w:tcPr>
          <w:p w14:paraId="4B4AD5D7" w14:textId="77777777" w:rsidR="00171CA7" w:rsidRDefault="00171CA7" w:rsidP="008667BD"/>
        </w:tc>
        <w:tc>
          <w:tcPr>
            <w:tcW w:w="2665" w:type="dxa"/>
          </w:tcPr>
          <w:p w14:paraId="10FA6742" w14:textId="77777777" w:rsidR="00171CA7" w:rsidRDefault="00171CA7" w:rsidP="008667BD"/>
        </w:tc>
      </w:tr>
    </w:tbl>
    <w:p w14:paraId="5AFAEFF0" w14:textId="77777777" w:rsidR="00171CA7" w:rsidRDefault="00171CA7"/>
    <w:p w14:paraId="67D3AAC5" w14:textId="77777777" w:rsidR="00171CA7" w:rsidRDefault="00000000">
      <w:r>
        <w:br w:type="page"/>
      </w:r>
    </w:p>
    <w:p w14:paraId="3E4B2693" w14:textId="77777777" w:rsidR="00171CA7" w:rsidRDefault="00000000" w:rsidP="00DF30C8">
      <w:pPr>
        <w:pStyle w:val="Heading2"/>
      </w:pPr>
      <w:r>
        <w:lastRenderedPageBreak/>
        <w:t xml:space="preserve">15. </w:t>
      </w:r>
      <w:proofErr w:type="spellStart"/>
      <w:r>
        <w:t>Vaststellen</w:t>
      </w:r>
      <w:proofErr w:type="spellEnd"/>
      <w:r>
        <w:t xml:space="preserve"> </w:t>
      </w:r>
      <w:proofErr w:type="spellStart"/>
      <w:r>
        <w:t>resultaat</w:t>
      </w:r>
      <w:proofErr w:type="spellEnd"/>
      <w:r>
        <w:t xml:space="preserve"> examen</w:t>
      </w:r>
    </w:p>
    <w:p w14:paraId="6413BB87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640E19FC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0C07C0A0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controles zijn nodig vóór vaststellen (PV compleet, onregelmatigheden)?</w:t>
      </w:r>
    </w:p>
    <w:p w14:paraId="20757911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Waar vindt vaststelling plaats (SIS) en hoe wordt dit gelogd?</w:t>
      </w:r>
    </w:p>
    <w:p w14:paraId="55B24AD4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wordt resultaat gepubliceerd aan student en doorgezet naar keten (OKE)?</w:t>
      </w:r>
    </w:p>
    <w:p w14:paraId="33ED960F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06"/>
        <w:gridCol w:w="3036"/>
        <w:gridCol w:w="2444"/>
        <w:gridCol w:w="1730"/>
        <w:gridCol w:w="1795"/>
        <w:gridCol w:w="2371"/>
        <w:gridCol w:w="2028"/>
      </w:tblGrid>
      <w:tr w:rsidR="00171CA7" w14:paraId="293D08D5" w14:textId="77777777" w:rsidTr="00320FBE">
        <w:tc>
          <w:tcPr>
            <w:tcW w:w="680" w:type="dxa"/>
            <w:shd w:val="clear" w:color="auto" w:fill="F4D9DC"/>
            <w:vAlign w:val="center"/>
          </w:tcPr>
          <w:p w14:paraId="3CA29EA2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45AC76E1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04598144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78C0B3EA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13C30A47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Wie (</w:t>
            </w:r>
            <w:proofErr w:type="spellStart"/>
            <w:r w:rsidRPr="001433D1">
              <w:rPr>
                <w:rStyle w:val="Strong"/>
              </w:rPr>
              <w:t>rol</w:t>
            </w:r>
            <w:proofErr w:type="spellEnd"/>
            <w:r w:rsidRPr="001433D1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3C6DF96B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62065D7A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Notities</w:t>
            </w:r>
            <w:proofErr w:type="spellEnd"/>
          </w:p>
        </w:tc>
      </w:tr>
      <w:tr w:rsidR="00171CA7" w14:paraId="2BB9B927" w14:textId="77777777" w:rsidTr="00320FBE">
        <w:tc>
          <w:tcPr>
            <w:tcW w:w="680" w:type="dxa"/>
          </w:tcPr>
          <w:p w14:paraId="2588A25B" w14:textId="77777777" w:rsidR="00171CA7" w:rsidRDefault="00000000" w:rsidP="008667BD">
            <w:r>
              <w:t>3</w:t>
            </w:r>
          </w:p>
        </w:tc>
        <w:tc>
          <w:tcPr>
            <w:tcW w:w="3572" w:type="dxa"/>
          </w:tcPr>
          <w:p w14:paraId="05C941C6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Resultaat doorzetten/vaststellen vanuit planning naar SIS</w:t>
            </w:r>
          </w:p>
        </w:tc>
        <w:tc>
          <w:tcPr>
            <w:tcW w:w="3515" w:type="dxa"/>
          </w:tcPr>
          <w:p w14:paraId="14ECEBB3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</w:tcPr>
          <w:p w14:paraId="601AF04B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</w:tcPr>
          <w:p w14:paraId="048144EB" w14:textId="77777777" w:rsidR="00171CA7" w:rsidRDefault="00000000" w:rsidP="008667BD">
            <w:r>
              <w:t>CGE-</w:t>
            </w:r>
            <w:proofErr w:type="spellStart"/>
            <w:r>
              <w:t>leider</w:t>
            </w:r>
            <w:proofErr w:type="spellEnd"/>
          </w:p>
        </w:tc>
        <w:tc>
          <w:tcPr>
            <w:tcW w:w="2608" w:type="dxa"/>
          </w:tcPr>
          <w:p w14:paraId="6E3D8C69" w14:textId="77777777" w:rsidR="00171CA7" w:rsidRDefault="00000000" w:rsidP="008667BD">
            <w:proofErr w:type="spellStart"/>
            <w:r>
              <w:t>Automatisering</w:t>
            </w:r>
            <w:proofErr w:type="spellEnd"/>
            <w:r>
              <w:t xml:space="preserve"> via </w:t>
            </w:r>
            <w:proofErr w:type="spellStart"/>
            <w:r>
              <w:t>koppeling</w:t>
            </w:r>
            <w:proofErr w:type="spellEnd"/>
          </w:p>
        </w:tc>
        <w:tc>
          <w:tcPr>
            <w:tcW w:w="2665" w:type="dxa"/>
          </w:tcPr>
          <w:p w14:paraId="4A409C51" w14:textId="77777777" w:rsidR="00171CA7" w:rsidRDefault="00171CA7" w:rsidP="008667BD"/>
        </w:tc>
      </w:tr>
      <w:tr w:rsidR="00171CA7" w14:paraId="5634C533" w14:textId="77777777" w:rsidTr="00320FBE">
        <w:tc>
          <w:tcPr>
            <w:tcW w:w="680" w:type="dxa"/>
          </w:tcPr>
          <w:p w14:paraId="0F00CBF6" w14:textId="77777777" w:rsidR="00171CA7" w:rsidRDefault="00000000" w:rsidP="008667BD">
            <w:r>
              <w:t>5</w:t>
            </w:r>
          </w:p>
        </w:tc>
        <w:tc>
          <w:tcPr>
            <w:tcW w:w="3572" w:type="dxa"/>
          </w:tcPr>
          <w:p w14:paraId="2C9D5816" w14:textId="77777777" w:rsidR="00171CA7" w:rsidRDefault="00000000" w:rsidP="008667BD">
            <w:proofErr w:type="spellStart"/>
            <w:r>
              <w:t>Besluit</w:t>
            </w:r>
            <w:proofErr w:type="spellEnd"/>
            <w:r>
              <w:t xml:space="preserve"> </w:t>
            </w:r>
            <w:proofErr w:type="spellStart"/>
            <w:r>
              <w:t>vaststellen</w:t>
            </w:r>
            <w:proofErr w:type="spellEnd"/>
            <w:r>
              <w:t xml:space="preserve"> in SIS</w:t>
            </w:r>
          </w:p>
        </w:tc>
        <w:tc>
          <w:tcPr>
            <w:tcW w:w="3515" w:type="dxa"/>
          </w:tcPr>
          <w:p w14:paraId="2B4914EB" w14:textId="77777777" w:rsidR="00171CA7" w:rsidRDefault="00171CA7" w:rsidP="008667BD"/>
        </w:tc>
        <w:tc>
          <w:tcPr>
            <w:tcW w:w="2154" w:type="dxa"/>
          </w:tcPr>
          <w:p w14:paraId="2DB43571" w14:textId="77777777" w:rsidR="00171CA7" w:rsidRDefault="00171CA7" w:rsidP="008667BD"/>
        </w:tc>
        <w:tc>
          <w:tcPr>
            <w:tcW w:w="1814" w:type="dxa"/>
          </w:tcPr>
          <w:p w14:paraId="7573011F" w14:textId="77777777" w:rsidR="00171CA7" w:rsidRDefault="00000000" w:rsidP="008667BD">
            <w:proofErr w:type="spellStart"/>
            <w:r>
              <w:t>Examencommissie</w:t>
            </w:r>
            <w:proofErr w:type="spellEnd"/>
          </w:p>
        </w:tc>
        <w:tc>
          <w:tcPr>
            <w:tcW w:w="2608" w:type="dxa"/>
          </w:tcPr>
          <w:p w14:paraId="57FEF0A1" w14:textId="77777777" w:rsidR="00171CA7" w:rsidRDefault="00000000" w:rsidP="008667BD">
            <w:proofErr w:type="spellStart"/>
            <w:r>
              <w:t>Digitale</w:t>
            </w:r>
            <w:proofErr w:type="spellEnd"/>
            <w:r>
              <w:t xml:space="preserve"> logging </w:t>
            </w:r>
            <w:proofErr w:type="spellStart"/>
            <w:r>
              <w:t>vereist</w:t>
            </w:r>
            <w:proofErr w:type="spellEnd"/>
          </w:p>
        </w:tc>
        <w:tc>
          <w:tcPr>
            <w:tcW w:w="2665" w:type="dxa"/>
          </w:tcPr>
          <w:p w14:paraId="6A623FC1" w14:textId="77777777" w:rsidR="00171CA7" w:rsidRDefault="00171CA7" w:rsidP="008667BD"/>
        </w:tc>
      </w:tr>
      <w:tr w:rsidR="00171CA7" w14:paraId="2B9FB98D" w14:textId="77777777" w:rsidTr="00320FBE">
        <w:tc>
          <w:tcPr>
            <w:tcW w:w="680" w:type="dxa"/>
          </w:tcPr>
          <w:p w14:paraId="417E198F" w14:textId="77777777" w:rsidR="00171CA7" w:rsidRDefault="00000000" w:rsidP="008667BD">
            <w:r>
              <w:t>8</w:t>
            </w:r>
          </w:p>
        </w:tc>
        <w:tc>
          <w:tcPr>
            <w:tcW w:w="3572" w:type="dxa"/>
          </w:tcPr>
          <w:p w14:paraId="1DA7493C" w14:textId="77777777" w:rsidR="00171CA7" w:rsidRDefault="00000000" w:rsidP="008667BD">
            <w:proofErr w:type="spellStart"/>
            <w:r>
              <w:t>Publicatie</w:t>
            </w:r>
            <w:proofErr w:type="spellEnd"/>
            <w:r>
              <w:t xml:space="preserve"> </w:t>
            </w:r>
            <w:proofErr w:type="spellStart"/>
            <w:r>
              <w:t>resultaat</w:t>
            </w:r>
            <w:proofErr w:type="spellEnd"/>
            <w:r>
              <w:t xml:space="preserve"> </w:t>
            </w:r>
            <w:proofErr w:type="spellStart"/>
            <w:r>
              <w:t>aan</w:t>
            </w:r>
            <w:proofErr w:type="spellEnd"/>
            <w:r>
              <w:t xml:space="preserve"> student</w:t>
            </w:r>
          </w:p>
        </w:tc>
        <w:tc>
          <w:tcPr>
            <w:tcW w:w="3515" w:type="dxa"/>
          </w:tcPr>
          <w:p w14:paraId="35B144CF" w14:textId="77777777" w:rsidR="00171CA7" w:rsidRDefault="00171CA7" w:rsidP="008667BD"/>
        </w:tc>
        <w:tc>
          <w:tcPr>
            <w:tcW w:w="2154" w:type="dxa"/>
          </w:tcPr>
          <w:p w14:paraId="6CA99403" w14:textId="77777777" w:rsidR="00171CA7" w:rsidRDefault="00171CA7" w:rsidP="008667BD"/>
        </w:tc>
        <w:tc>
          <w:tcPr>
            <w:tcW w:w="1814" w:type="dxa"/>
          </w:tcPr>
          <w:p w14:paraId="40A016A0" w14:textId="77777777" w:rsidR="00171CA7" w:rsidRDefault="00000000" w:rsidP="008667BD">
            <w:r>
              <w:t>SIS</w:t>
            </w:r>
          </w:p>
        </w:tc>
        <w:tc>
          <w:tcPr>
            <w:tcW w:w="2608" w:type="dxa"/>
          </w:tcPr>
          <w:p w14:paraId="5890C261" w14:textId="77777777" w:rsidR="00171CA7" w:rsidRDefault="00000000" w:rsidP="008667BD">
            <w:proofErr w:type="spellStart"/>
            <w:r>
              <w:t>Transparantie</w:t>
            </w:r>
            <w:proofErr w:type="spellEnd"/>
            <w:r>
              <w:t>/status</w:t>
            </w:r>
          </w:p>
        </w:tc>
        <w:tc>
          <w:tcPr>
            <w:tcW w:w="2665" w:type="dxa"/>
          </w:tcPr>
          <w:p w14:paraId="447DDD4D" w14:textId="77777777" w:rsidR="00171CA7" w:rsidRDefault="00171CA7" w:rsidP="008667BD"/>
        </w:tc>
      </w:tr>
      <w:tr w:rsidR="00171CA7" w14:paraId="09468CDF" w14:textId="77777777" w:rsidTr="00320FBE">
        <w:tc>
          <w:tcPr>
            <w:tcW w:w="680" w:type="dxa"/>
          </w:tcPr>
          <w:p w14:paraId="299E2340" w14:textId="77777777" w:rsidR="00171CA7" w:rsidRDefault="00171CA7" w:rsidP="008667BD"/>
        </w:tc>
        <w:tc>
          <w:tcPr>
            <w:tcW w:w="3572" w:type="dxa"/>
          </w:tcPr>
          <w:p w14:paraId="32BB1D9A" w14:textId="77777777" w:rsidR="00171CA7" w:rsidRDefault="00171CA7" w:rsidP="008667BD"/>
        </w:tc>
        <w:tc>
          <w:tcPr>
            <w:tcW w:w="3515" w:type="dxa"/>
          </w:tcPr>
          <w:p w14:paraId="4F6B5E22" w14:textId="77777777" w:rsidR="00171CA7" w:rsidRDefault="00171CA7" w:rsidP="008667BD"/>
        </w:tc>
        <w:tc>
          <w:tcPr>
            <w:tcW w:w="2154" w:type="dxa"/>
          </w:tcPr>
          <w:p w14:paraId="6507193D" w14:textId="77777777" w:rsidR="00171CA7" w:rsidRDefault="00171CA7" w:rsidP="008667BD"/>
        </w:tc>
        <w:tc>
          <w:tcPr>
            <w:tcW w:w="1814" w:type="dxa"/>
          </w:tcPr>
          <w:p w14:paraId="5C601FA9" w14:textId="77777777" w:rsidR="00171CA7" w:rsidRDefault="00171CA7" w:rsidP="008667BD"/>
        </w:tc>
        <w:tc>
          <w:tcPr>
            <w:tcW w:w="2608" w:type="dxa"/>
          </w:tcPr>
          <w:p w14:paraId="6EAB82D0" w14:textId="77777777" w:rsidR="00171CA7" w:rsidRDefault="00171CA7" w:rsidP="008667BD"/>
        </w:tc>
        <w:tc>
          <w:tcPr>
            <w:tcW w:w="2665" w:type="dxa"/>
          </w:tcPr>
          <w:p w14:paraId="44C65F65" w14:textId="77777777" w:rsidR="00171CA7" w:rsidRDefault="00171CA7" w:rsidP="008667BD"/>
        </w:tc>
      </w:tr>
    </w:tbl>
    <w:p w14:paraId="7296FF0E" w14:textId="77777777" w:rsidR="00171CA7" w:rsidRDefault="00171CA7" w:rsidP="008667BD"/>
    <w:p w14:paraId="25C3B732" w14:textId="77777777" w:rsidR="00171CA7" w:rsidRDefault="00000000" w:rsidP="008667BD">
      <w:r>
        <w:br w:type="page"/>
      </w:r>
    </w:p>
    <w:p w14:paraId="6057BD6C" w14:textId="77777777" w:rsidR="00171CA7" w:rsidRDefault="00000000" w:rsidP="00DF30C8">
      <w:pPr>
        <w:pStyle w:val="Heading2"/>
      </w:pPr>
      <w:r>
        <w:lastRenderedPageBreak/>
        <w:t xml:space="preserve">16. </w:t>
      </w:r>
      <w:proofErr w:type="spellStart"/>
      <w:r>
        <w:t>Beheren</w:t>
      </w:r>
      <w:proofErr w:type="spellEnd"/>
      <w:r>
        <w:t xml:space="preserve"> </w:t>
      </w:r>
      <w:proofErr w:type="spellStart"/>
      <w:r>
        <w:t>examendossier</w:t>
      </w:r>
      <w:proofErr w:type="spellEnd"/>
    </w:p>
    <w:p w14:paraId="210AC448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3518D526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14B5E83A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stukken vormen het examendossier (beoordeling, PV, voorzieningenbesluit, inzage)?</w:t>
      </w:r>
    </w:p>
    <w:p w14:paraId="219AAF3F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Waar wordt het dossier beheerd en hoe zijn bewaartermijnen ingericht?</w:t>
      </w:r>
    </w:p>
    <w:p w14:paraId="4641C3E0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Wie kan wat zien (autorisatiematrix)?</w:t>
      </w:r>
    </w:p>
    <w:p w14:paraId="640446DC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12"/>
        <w:gridCol w:w="2843"/>
        <w:gridCol w:w="2528"/>
        <w:gridCol w:w="1763"/>
        <w:gridCol w:w="1985"/>
        <w:gridCol w:w="2201"/>
        <w:gridCol w:w="2078"/>
      </w:tblGrid>
      <w:tr w:rsidR="00171CA7" w14:paraId="0135787C" w14:textId="77777777" w:rsidTr="00320FBE">
        <w:tc>
          <w:tcPr>
            <w:tcW w:w="680" w:type="dxa"/>
            <w:shd w:val="clear" w:color="auto" w:fill="F4D9DC"/>
            <w:vAlign w:val="center"/>
          </w:tcPr>
          <w:p w14:paraId="131F41A3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3125CA48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11CDEB40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23C6A77B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1713DA20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Wie (</w:t>
            </w:r>
            <w:proofErr w:type="spellStart"/>
            <w:r w:rsidRPr="001433D1">
              <w:rPr>
                <w:rStyle w:val="Strong"/>
              </w:rPr>
              <w:t>rol</w:t>
            </w:r>
            <w:proofErr w:type="spellEnd"/>
            <w:r w:rsidRPr="001433D1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6FA3B931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77047626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Notities</w:t>
            </w:r>
            <w:proofErr w:type="spellEnd"/>
          </w:p>
        </w:tc>
      </w:tr>
      <w:tr w:rsidR="00171CA7" w14:paraId="279015AE" w14:textId="77777777" w:rsidTr="00320FBE">
        <w:tc>
          <w:tcPr>
            <w:tcW w:w="680" w:type="dxa"/>
          </w:tcPr>
          <w:p w14:paraId="7B5BD714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0D5716A7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Archiveren en beheren gemaakt werk tot bewaartermijn</w:t>
            </w:r>
          </w:p>
        </w:tc>
        <w:tc>
          <w:tcPr>
            <w:tcW w:w="3515" w:type="dxa"/>
          </w:tcPr>
          <w:p w14:paraId="610CB166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</w:tcPr>
          <w:p w14:paraId="3EFE80C1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</w:tcPr>
          <w:p w14:paraId="449E38C4" w14:textId="77777777" w:rsidR="00171CA7" w:rsidRDefault="00000000" w:rsidP="008667BD">
            <w:proofErr w:type="spellStart"/>
            <w:r>
              <w:t>Examenbureau</w:t>
            </w:r>
            <w:proofErr w:type="spellEnd"/>
            <w:r>
              <w:t>/</w:t>
            </w:r>
            <w:proofErr w:type="spellStart"/>
            <w:r>
              <w:t>keten</w:t>
            </w:r>
            <w:proofErr w:type="spellEnd"/>
          </w:p>
        </w:tc>
        <w:tc>
          <w:tcPr>
            <w:tcW w:w="2608" w:type="dxa"/>
          </w:tcPr>
          <w:p w14:paraId="04F48A14" w14:textId="77777777" w:rsidR="00171CA7" w:rsidRDefault="00000000" w:rsidP="008667BD">
            <w:r>
              <w:t>Platform-</w:t>
            </w:r>
            <w:proofErr w:type="spellStart"/>
            <w:r>
              <w:t>opslag</w:t>
            </w:r>
            <w:proofErr w:type="spellEnd"/>
            <w:r>
              <w:t xml:space="preserve"> + </w:t>
            </w:r>
            <w:proofErr w:type="spellStart"/>
            <w:r>
              <w:t>bewaartermijn</w:t>
            </w:r>
            <w:proofErr w:type="spellEnd"/>
          </w:p>
        </w:tc>
        <w:tc>
          <w:tcPr>
            <w:tcW w:w="2665" w:type="dxa"/>
          </w:tcPr>
          <w:p w14:paraId="3461D0B2" w14:textId="77777777" w:rsidR="00171CA7" w:rsidRDefault="00171CA7" w:rsidP="008667BD"/>
        </w:tc>
      </w:tr>
      <w:tr w:rsidR="00171CA7" w14:paraId="4880E3C7" w14:textId="77777777" w:rsidTr="00320FBE">
        <w:tc>
          <w:tcPr>
            <w:tcW w:w="680" w:type="dxa"/>
          </w:tcPr>
          <w:p w14:paraId="5D9C85F5" w14:textId="77777777" w:rsidR="00171CA7" w:rsidRDefault="00171CA7" w:rsidP="008667BD"/>
        </w:tc>
        <w:tc>
          <w:tcPr>
            <w:tcW w:w="3572" w:type="dxa"/>
          </w:tcPr>
          <w:p w14:paraId="58CBE85C" w14:textId="77777777" w:rsidR="00171CA7" w:rsidRDefault="00171CA7" w:rsidP="008667BD"/>
        </w:tc>
        <w:tc>
          <w:tcPr>
            <w:tcW w:w="3515" w:type="dxa"/>
          </w:tcPr>
          <w:p w14:paraId="219E01E4" w14:textId="77777777" w:rsidR="00171CA7" w:rsidRDefault="00171CA7" w:rsidP="008667BD"/>
        </w:tc>
        <w:tc>
          <w:tcPr>
            <w:tcW w:w="2154" w:type="dxa"/>
          </w:tcPr>
          <w:p w14:paraId="45BB53F5" w14:textId="77777777" w:rsidR="00171CA7" w:rsidRDefault="00171CA7" w:rsidP="008667BD"/>
        </w:tc>
        <w:tc>
          <w:tcPr>
            <w:tcW w:w="1814" w:type="dxa"/>
          </w:tcPr>
          <w:p w14:paraId="3E90A676" w14:textId="77777777" w:rsidR="00171CA7" w:rsidRDefault="00171CA7" w:rsidP="008667BD"/>
        </w:tc>
        <w:tc>
          <w:tcPr>
            <w:tcW w:w="2608" w:type="dxa"/>
          </w:tcPr>
          <w:p w14:paraId="4E4EC925" w14:textId="77777777" w:rsidR="00171CA7" w:rsidRDefault="00171CA7" w:rsidP="008667BD"/>
        </w:tc>
        <w:tc>
          <w:tcPr>
            <w:tcW w:w="2665" w:type="dxa"/>
          </w:tcPr>
          <w:p w14:paraId="3F8766D6" w14:textId="77777777" w:rsidR="00171CA7" w:rsidRDefault="00171CA7" w:rsidP="008667BD"/>
        </w:tc>
      </w:tr>
    </w:tbl>
    <w:p w14:paraId="13AF2070" w14:textId="77777777" w:rsidR="00171CA7" w:rsidRDefault="00171CA7"/>
    <w:p w14:paraId="407C25AE" w14:textId="77777777" w:rsidR="00171CA7" w:rsidRDefault="00000000">
      <w:r>
        <w:br w:type="page"/>
      </w:r>
    </w:p>
    <w:p w14:paraId="75BE5881" w14:textId="77777777" w:rsidR="00171CA7" w:rsidRDefault="00000000" w:rsidP="00DF30C8">
      <w:pPr>
        <w:pStyle w:val="Heading2"/>
      </w:pPr>
      <w:r>
        <w:lastRenderedPageBreak/>
        <w:t xml:space="preserve">17. </w:t>
      </w:r>
      <w:proofErr w:type="spellStart"/>
      <w:r>
        <w:t>Diplomeren</w:t>
      </w:r>
      <w:proofErr w:type="spellEnd"/>
      <w:r>
        <w:t>/</w:t>
      </w:r>
      <w:proofErr w:type="spellStart"/>
      <w:r>
        <w:t>certificeren</w:t>
      </w:r>
      <w:proofErr w:type="spellEnd"/>
    </w:p>
    <w:p w14:paraId="225633F7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6014622C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09070ADA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check doet de examencommissie (‘klap op diplomering’)?</w:t>
      </w:r>
    </w:p>
    <w:p w14:paraId="6E381101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dossierstukken moeten op 1 plek oproepbaar zijn?</w:t>
      </w:r>
    </w:p>
    <w:p w14:paraId="77F13BF6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wordt diplomadatum vastgelegd i.v.m. bewaartermijnen?</w:t>
      </w:r>
    </w:p>
    <w:p w14:paraId="7C963C15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16"/>
        <w:gridCol w:w="2913"/>
        <w:gridCol w:w="2604"/>
        <w:gridCol w:w="1793"/>
        <w:gridCol w:w="1798"/>
        <w:gridCol w:w="2163"/>
        <w:gridCol w:w="2123"/>
      </w:tblGrid>
      <w:tr w:rsidR="00171CA7" w14:paraId="3C3D0DCD" w14:textId="77777777" w:rsidTr="00320FBE">
        <w:tc>
          <w:tcPr>
            <w:tcW w:w="680" w:type="dxa"/>
            <w:shd w:val="clear" w:color="auto" w:fill="F4D9DC"/>
            <w:vAlign w:val="center"/>
          </w:tcPr>
          <w:p w14:paraId="2A8BEB3D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54CC5581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3DF9279B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1A7134CF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0403B854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Wie (</w:t>
            </w:r>
            <w:proofErr w:type="spellStart"/>
            <w:r w:rsidRPr="001433D1">
              <w:rPr>
                <w:rStyle w:val="Strong"/>
              </w:rPr>
              <w:t>rol</w:t>
            </w:r>
            <w:proofErr w:type="spellEnd"/>
            <w:r w:rsidRPr="001433D1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1DC31ACD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60E7EB5C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Notities</w:t>
            </w:r>
            <w:proofErr w:type="spellEnd"/>
          </w:p>
        </w:tc>
      </w:tr>
      <w:tr w:rsidR="00171CA7" w14:paraId="4D0323AD" w14:textId="77777777" w:rsidTr="00320FBE">
        <w:tc>
          <w:tcPr>
            <w:tcW w:w="680" w:type="dxa"/>
          </w:tcPr>
          <w:p w14:paraId="0D474219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01BF7DA5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Diplomabesluit nemen en dossier archiveren</w:t>
            </w:r>
          </w:p>
        </w:tc>
        <w:tc>
          <w:tcPr>
            <w:tcW w:w="3515" w:type="dxa"/>
          </w:tcPr>
          <w:p w14:paraId="2A43DE23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</w:tcPr>
          <w:p w14:paraId="08ADAB3A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</w:tcPr>
          <w:p w14:paraId="098E97A1" w14:textId="77777777" w:rsidR="00171CA7" w:rsidRDefault="00000000" w:rsidP="008667BD">
            <w:proofErr w:type="spellStart"/>
            <w:r>
              <w:t>Examencommissie</w:t>
            </w:r>
            <w:proofErr w:type="spellEnd"/>
          </w:p>
        </w:tc>
        <w:tc>
          <w:tcPr>
            <w:tcW w:w="2608" w:type="dxa"/>
          </w:tcPr>
          <w:p w14:paraId="3E5BC0DF" w14:textId="77777777" w:rsidR="00171CA7" w:rsidRDefault="00000000" w:rsidP="008667BD">
            <w:r>
              <w:t xml:space="preserve">Dossier </w:t>
            </w:r>
            <w:proofErr w:type="spellStart"/>
            <w:r>
              <w:t>compleet</w:t>
            </w:r>
            <w:proofErr w:type="spellEnd"/>
            <w:r>
              <w:t xml:space="preserve"> &amp; </w:t>
            </w:r>
            <w:proofErr w:type="spellStart"/>
            <w:r>
              <w:t>traceerbaar</w:t>
            </w:r>
            <w:proofErr w:type="spellEnd"/>
          </w:p>
        </w:tc>
        <w:tc>
          <w:tcPr>
            <w:tcW w:w="2665" w:type="dxa"/>
          </w:tcPr>
          <w:p w14:paraId="61030C7E" w14:textId="77777777" w:rsidR="00171CA7" w:rsidRDefault="00171CA7"/>
        </w:tc>
      </w:tr>
      <w:tr w:rsidR="00171CA7" w14:paraId="03EA9BB1" w14:textId="77777777" w:rsidTr="00320FBE">
        <w:tc>
          <w:tcPr>
            <w:tcW w:w="680" w:type="dxa"/>
          </w:tcPr>
          <w:p w14:paraId="0C7C7EE4" w14:textId="77777777" w:rsidR="00171CA7" w:rsidRDefault="00171CA7" w:rsidP="008667BD"/>
        </w:tc>
        <w:tc>
          <w:tcPr>
            <w:tcW w:w="3572" w:type="dxa"/>
          </w:tcPr>
          <w:p w14:paraId="1F1C988B" w14:textId="77777777" w:rsidR="00171CA7" w:rsidRDefault="00171CA7" w:rsidP="008667BD"/>
        </w:tc>
        <w:tc>
          <w:tcPr>
            <w:tcW w:w="3515" w:type="dxa"/>
          </w:tcPr>
          <w:p w14:paraId="2714CA50" w14:textId="77777777" w:rsidR="00171CA7" w:rsidRDefault="00171CA7" w:rsidP="008667BD"/>
        </w:tc>
        <w:tc>
          <w:tcPr>
            <w:tcW w:w="2154" w:type="dxa"/>
          </w:tcPr>
          <w:p w14:paraId="63A23348" w14:textId="77777777" w:rsidR="00171CA7" w:rsidRDefault="00171CA7" w:rsidP="008667BD"/>
        </w:tc>
        <w:tc>
          <w:tcPr>
            <w:tcW w:w="1814" w:type="dxa"/>
          </w:tcPr>
          <w:p w14:paraId="6096314A" w14:textId="77777777" w:rsidR="00171CA7" w:rsidRDefault="00171CA7" w:rsidP="008667BD"/>
        </w:tc>
        <w:tc>
          <w:tcPr>
            <w:tcW w:w="2608" w:type="dxa"/>
          </w:tcPr>
          <w:p w14:paraId="7CEDBF71" w14:textId="77777777" w:rsidR="00171CA7" w:rsidRDefault="00171CA7" w:rsidP="008667BD"/>
        </w:tc>
        <w:tc>
          <w:tcPr>
            <w:tcW w:w="2665" w:type="dxa"/>
          </w:tcPr>
          <w:p w14:paraId="47D650E7" w14:textId="77777777" w:rsidR="00171CA7" w:rsidRDefault="00171CA7"/>
        </w:tc>
      </w:tr>
    </w:tbl>
    <w:p w14:paraId="5A638CBF" w14:textId="77777777" w:rsidR="00171CA7" w:rsidRDefault="00171CA7"/>
    <w:p w14:paraId="381B651D" w14:textId="77777777" w:rsidR="00171CA7" w:rsidRDefault="00000000">
      <w:r>
        <w:br w:type="page"/>
      </w:r>
    </w:p>
    <w:p w14:paraId="0E02C854" w14:textId="77777777" w:rsidR="00171CA7" w:rsidRDefault="00000000" w:rsidP="00DF30C8">
      <w:pPr>
        <w:pStyle w:val="Heading2"/>
      </w:pPr>
      <w:r>
        <w:lastRenderedPageBreak/>
        <w:t xml:space="preserve">18. </w:t>
      </w:r>
      <w:proofErr w:type="spellStart"/>
      <w:r>
        <w:t>Verzoek</w:t>
      </w:r>
      <w:proofErr w:type="spellEnd"/>
      <w:r>
        <w:t xml:space="preserve"> extra </w:t>
      </w:r>
      <w:proofErr w:type="spellStart"/>
      <w:r>
        <w:t>gelegenheid</w:t>
      </w:r>
      <w:proofErr w:type="spellEnd"/>
    </w:p>
    <w:p w14:paraId="1BCBFA3C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7B4BA0B7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1F619347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criteria hanteer je voor extra gelegenheid en hoe borg je uniformiteit?</w:t>
      </w:r>
    </w:p>
    <w:p w14:paraId="7D5BDBF0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wordt besluit gecommuniceerd en vastgelegd (incl. beroep)?</w:t>
      </w:r>
    </w:p>
    <w:p w14:paraId="48117B86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impact heeft dit op planning, kansen en registratie?</w:t>
      </w:r>
    </w:p>
    <w:p w14:paraId="61BCAEC0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12"/>
        <w:gridCol w:w="2955"/>
        <w:gridCol w:w="2544"/>
        <w:gridCol w:w="1769"/>
        <w:gridCol w:w="1797"/>
        <w:gridCol w:w="2245"/>
        <w:gridCol w:w="2088"/>
      </w:tblGrid>
      <w:tr w:rsidR="00171CA7" w14:paraId="4C458292" w14:textId="77777777" w:rsidTr="00320FBE">
        <w:tc>
          <w:tcPr>
            <w:tcW w:w="680" w:type="dxa"/>
            <w:shd w:val="clear" w:color="auto" w:fill="F4D9DC"/>
            <w:vAlign w:val="center"/>
          </w:tcPr>
          <w:p w14:paraId="1E88EB3F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05B58E28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211B45D6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2E52EA26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3DED919E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Wie (</w:t>
            </w:r>
            <w:proofErr w:type="spellStart"/>
            <w:r w:rsidRPr="001433D1">
              <w:rPr>
                <w:rStyle w:val="Strong"/>
              </w:rPr>
              <w:t>rol</w:t>
            </w:r>
            <w:proofErr w:type="spellEnd"/>
            <w:r w:rsidRPr="001433D1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5DF81DC2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129A80A2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Notities</w:t>
            </w:r>
            <w:proofErr w:type="spellEnd"/>
          </w:p>
        </w:tc>
      </w:tr>
      <w:tr w:rsidR="00171CA7" w14:paraId="30125104" w14:textId="77777777" w:rsidTr="00320FBE">
        <w:tc>
          <w:tcPr>
            <w:tcW w:w="680" w:type="dxa"/>
          </w:tcPr>
          <w:p w14:paraId="21AEEBF7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4E9F1CCD" w14:textId="77777777" w:rsidR="00171CA7" w:rsidRDefault="00000000" w:rsidP="008667BD">
            <w:proofErr w:type="spellStart"/>
            <w:r>
              <w:t>Aanvraag</w:t>
            </w:r>
            <w:proofErr w:type="spellEnd"/>
            <w:r>
              <w:t xml:space="preserve"> extra </w:t>
            </w:r>
            <w:proofErr w:type="spellStart"/>
            <w:r>
              <w:t>gelegenheid</w:t>
            </w:r>
            <w:proofErr w:type="spellEnd"/>
            <w:r>
              <w:t xml:space="preserve"> </w:t>
            </w:r>
            <w:proofErr w:type="spellStart"/>
            <w:r>
              <w:t>indienen</w:t>
            </w:r>
            <w:proofErr w:type="spellEnd"/>
          </w:p>
        </w:tc>
        <w:tc>
          <w:tcPr>
            <w:tcW w:w="3515" w:type="dxa"/>
          </w:tcPr>
          <w:p w14:paraId="4920B58B" w14:textId="77777777" w:rsidR="00171CA7" w:rsidRDefault="00171CA7" w:rsidP="008667BD"/>
        </w:tc>
        <w:tc>
          <w:tcPr>
            <w:tcW w:w="2154" w:type="dxa"/>
          </w:tcPr>
          <w:p w14:paraId="06E183DF" w14:textId="77777777" w:rsidR="00171CA7" w:rsidRDefault="00171CA7" w:rsidP="008667BD"/>
        </w:tc>
        <w:tc>
          <w:tcPr>
            <w:tcW w:w="1814" w:type="dxa"/>
          </w:tcPr>
          <w:p w14:paraId="148CA47B" w14:textId="77777777" w:rsidR="00171CA7" w:rsidRDefault="00000000" w:rsidP="008667BD">
            <w:r>
              <w:t>Student</w:t>
            </w:r>
          </w:p>
        </w:tc>
        <w:tc>
          <w:tcPr>
            <w:tcW w:w="2608" w:type="dxa"/>
          </w:tcPr>
          <w:p w14:paraId="728ECB70" w14:textId="77777777" w:rsidR="00171CA7" w:rsidRDefault="00000000" w:rsidP="008667BD">
            <w:proofErr w:type="spellStart"/>
            <w:r>
              <w:t>Aanvraagstatus</w:t>
            </w:r>
            <w:proofErr w:type="spellEnd"/>
            <w:r>
              <w:t xml:space="preserve"> in SIS</w:t>
            </w:r>
          </w:p>
        </w:tc>
        <w:tc>
          <w:tcPr>
            <w:tcW w:w="2665" w:type="dxa"/>
          </w:tcPr>
          <w:p w14:paraId="6B1F6FD6" w14:textId="77777777" w:rsidR="00171CA7" w:rsidRDefault="00171CA7" w:rsidP="008667BD"/>
        </w:tc>
      </w:tr>
      <w:tr w:rsidR="00171CA7" w14:paraId="0F735766" w14:textId="77777777" w:rsidTr="00320FBE">
        <w:tc>
          <w:tcPr>
            <w:tcW w:w="680" w:type="dxa"/>
          </w:tcPr>
          <w:p w14:paraId="49BACC10" w14:textId="77777777" w:rsidR="00171CA7" w:rsidRDefault="00000000" w:rsidP="008667BD">
            <w:r>
              <w:t>2</w:t>
            </w:r>
          </w:p>
        </w:tc>
        <w:tc>
          <w:tcPr>
            <w:tcW w:w="3572" w:type="dxa"/>
          </w:tcPr>
          <w:p w14:paraId="1E3351D7" w14:textId="77777777" w:rsidR="00171CA7" w:rsidRDefault="00000000" w:rsidP="008667BD">
            <w:proofErr w:type="spellStart"/>
            <w:r>
              <w:t>Aanvraag</w:t>
            </w:r>
            <w:proofErr w:type="spellEnd"/>
            <w:r>
              <w:t xml:space="preserve"> </w:t>
            </w:r>
            <w:proofErr w:type="spellStart"/>
            <w:r>
              <w:t>beoordelen</w:t>
            </w:r>
            <w:proofErr w:type="spellEnd"/>
            <w:r>
              <w:t xml:space="preserve"> (</w:t>
            </w:r>
            <w:proofErr w:type="spellStart"/>
            <w:r>
              <w:t>volledig</w:t>
            </w:r>
            <w:proofErr w:type="spellEnd"/>
            <w:r>
              <w:t>/</w:t>
            </w:r>
            <w:proofErr w:type="spellStart"/>
            <w:r>
              <w:t>afwijzen</w:t>
            </w:r>
            <w:proofErr w:type="spellEnd"/>
            <w:r>
              <w:t>)</w:t>
            </w:r>
          </w:p>
        </w:tc>
        <w:tc>
          <w:tcPr>
            <w:tcW w:w="3515" w:type="dxa"/>
          </w:tcPr>
          <w:p w14:paraId="31D75848" w14:textId="77777777" w:rsidR="00171CA7" w:rsidRDefault="00171CA7" w:rsidP="008667BD"/>
        </w:tc>
        <w:tc>
          <w:tcPr>
            <w:tcW w:w="2154" w:type="dxa"/>
          </w:tcPr>
          <w:p w14:paraId="2D629E52" w14:textId="77777777" w:rsidR="00171CA7" w:rsidRDefault="00171CA7" w:rsidP="008667BD"/>
        </w:tc>
        <w:tc>
          <w:tcPr>
            <w:tcW w:w="1814" w:type="dxa"/>
          </w:tcPr>
          <w:p w14:paraId="3B60734D" w14:textId="77777777" w:rsidR="00171CA7" w:rsidRDefault="00000000" w:rsidP="008667BD">
            <w:proofErr w:type="spellStart"/>
            <w:r>
              <w:t>Examencommissie</w:t>
            </w:r>
            <w:proofErr w:type="spellEnd"/>
          </w:p>
        </w:tc>
        <w:tc>
          <w:tcPr>
            <w:tcW w:w="2608" w:type="dxa"/>
          </w:tcPr>
          <w:p w14:paraId="7E341DB2" w14:textId="77777777" w:rsidR="00171CA7" w:rsidRDefault="00000000" w:rsidP="008667BD">
            <w:proofErr w:type="spellStart"/>
            <w:r>
              <w:t>Besluit</w:t>
            </w:r>
            <w:proofErr w:type="spellEnd"/>
            <w:r>
              <w:t xml:space="preserve"> + logging</w:t>
            </w:r>
          </w:p>
        </w:tc>
        <w:tc>
          <w:tcPr>
            <w:tcW w:w="2665" w:type="dxa"/>
          </w:tcPr>
          <w:p w14:paraId="306435DE" w14:textId="77777777" w:rsidR="00171CA7" w:rsidRDefault="00171CA7" w:rsidP="008667BD"/>
        </w:tc>
      </w:tr>
      <w:tr w:rsidR="00171CA7" w14:paraId="0FBBA814" w14:textId="77777777" w:rsidTr="00320FBE">
        <w:tc>
          <w:tcPr>
            <w:tcW w:w="680" w:type="dxa"/>
          </w:tcPr>
          <w:p w14:paraId="56EC9E0C" w14:textId="77777777" w:rsidR="00171CA7" w:rsidRDefault="00171CA7" w:rsidP="008667BD"/>
        </w:tc>
        <w:tc>
          <w:tcPr>
            <w:tcW w:w="3572" w:type="dxa"/>
          </w:tcPr>
          <w:p w14:paraId="4E7822D4" w14:textId="77777777" w:rsidR="00171CA7" w:rsidRDefault="00171CA7" w:rsidP="008667BD"/>
        </w:tc>
        <w:tc>
          <w:tcPr>
            <w:tcW w:w="3515" w:type="dxa"/>
          </w:tcPr>
          <w:p w14:paraId="71DCEB24" w14:textId="77777777" w:rsidR="00171CA7" w:rsidRDefault="00171CA7" w:rsidP="008667BD"/>
        </w:tc>
        <w:tc>
          <w:tcPr>
            <w:tcW w:w="2154" w:type="dxa"/>
          </w:tcPr>
          <w:p w14:paraId="4335B2E6" w14:textId="77777777" w:rsidR="00171CA7" w:rsidRDefault="00171CA7" w:rsidP="008667BD"/>
        </w:tc>
        <w:tc>
          <w:tcPr>
            <w:tcW w:w="1814" w:type="dxa"/>
          </w:tcPr>
          <w:p w14:paraId="7E1CEDE7" w14:textId="77777777" w:rsidR="00171CA7" w:rsidRDefault="00171CA7" w:rsidP="008667BD"/>
        </w:tc>
        <w:tc>
          <w:tcPr>
            <w:tcW w:w="2608" w:type="dxa"/>
          </w:tcPr>
          <w:p w14:paraId="36DFBAA5" w14:textId="77777777" w:rsidR="00171CA7" w:rsidRDefault="00171CA7" w:rsidP="008667BD"/>
        </w:tc>
        <w:tc>
          <w:tcPr>
            <w:tcW w:w="2665" w:type="dxa"/>
          </w:tcPr>
          <w:p w14:paraId="40080BDB" w14:textId="77777777" w:rsidR="00171CA7" w:rsidRDefault="00171CA7" w:rsidP="008667BD"/>
        </w:tc>
      </w:tr>
    </w:tbl>
    <w:p w14:paraId="2D2BC0BD" w14:textId="77777777" w:rsidR="00171CA7" w:rsidRDefault="00171CA7"/>
    <w:p w14:paraId="028DD25A" w14:textId="77777777" w:rsidR="00171CA7" w:rsidRDefault="00000000">
      <w:r>
        <w:br w:type="page"/>
      </w:r>
    </w:p>
    <w:p w14:paraId="15CB894F" w14:textId="77777777" w:rsidR="00171CA7" w:rsidRDefault="00000000" w:rsidP="00DF30C8">
      <w:pPr>
        <w:pStyle w:val="Heading2"/>
      </w:pPr>
      <w:r>
        <w:lastRenderedPageBreak/>
        <w:t xml:space="preserve">19. </w:t>
      </w:r>
      <w:proofErr w:type="spellStart"/>
      <w:r>
        <w:t>Toepassen</w:t>
      </w:r>
      <w:proofErr w:type="spellEnd"/>
      <w:r>
        <w:t xml:space="preserve"> </w:t>
      </w:r>
      <w:proofErr w:type="spellStart"/>
      <w:r>
        <w:t>toegekende</w:t>
      </w:r>
      <w:proofErr w:type="spellEnd"/>
      <w:r>
        <w:t xml:space="preserve"> </w:t>
      </w:r>
      <w:proofErr w:type="spellStart"/>
      <w:r>
        <w:t>voorzieningen</w:t>
      </w:r>
      <w:proofErr w:type="spellEnd"/>
    </w:p>
    <w:p w14:paraId="3C5F6189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322D9A57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1A86BFB8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‘haal’ je voorzieningen op per moment en wie is verantwoordelijk voor de inrichting?</w:t>
      </w:r>
    </w:p>
    <w:p w14:paraId="3E75AD97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voorzieningen vragen extra ruimte/techniek en hoe plan je dit in?</w:t>
      </w:r>
    </w:p>
    <w:p w14:paraId="43915917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leg je toepassing vast in PV?</w:t>
      </w:r>
    </w:p>
    <w:p w14:paraId="3A139C06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8"/>
        <w:gridCol w:w="2962"/>
        <w:gridCol w:w="2618"/>
        <w:gridCol w:w="1799"/>
        <w:gridCol w:w="1699"/>
        <w:gridCol w:w="2182"/>
        <w:gridCol w:w="2132"/>
      </w:tblGrid>
      <w:tr w:rsidR="00171CA7" w14:paraId="125E3C31" w14:textId="77777777" w:rsidTr="001433D1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1D5575C3" w14:textId="77777777" w:rsidR="00171CA7" w:rsidRPr="008667BD" w:rsidRDefault="00000000">
            <w:pPr>
              <w:rPr>
                <w:rStyle w:val="Strong"/>
              </w:rPr>
            </w:pPr>
            <w:r w:rsidRPr="008667BD">
              <w:rPr>
                <w:rStyle w:val="Strong"/>
              </w:rPr>
              <w:t>Nr.</w:t>
            </w:r>
          </w:p>
        </w:tc>
        <w:tc>
          <w:tcPr>
            <w:tcW w:w="357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72937CAC" w14:textId="77777777" w:rsidR="00171CA7" w:rsidRPr="008667BD" w:rsidRDefault="00000000">
            <w:pPr>
              <w:rPr>
                <w:rStyle w:val="Strong"/>
              </w:rPr>
            </w:pPr>
            <w:proofErr w:type="spellStart"/>
            <w:r w:rsidRPr="008667BD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1F22D397" w14:textId="77777777" w:rsidR="00171CA7" w:rsidRPr="008667BD" w:rsidRDefault="00000000">
            <w:pPr>
              <w:rPr>
                <w:rStyle w:val="Strong"/>
              </w:rPr>
            </w:pPr>
            <w:r w:rsidRPr="008667BD">
              <w:rPr>
                <w:rStyle w:val="Strong"/>
              </w:rPr>
              <w:t>Hoe</w:t>
            </w:r>
          </w:p>
        </w:tc>
        <w:tc>
          <w:tcPr>
            <w:tcW w:w="215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161BFA23" w14:textId="77777777" w:rsidR="00171CA7" w:rsidRPr="008667BD" w:rsidRDefault="00000000">
            <w:pPr>
              <w:rPr>
                <w:rStyle w:val="Strong"/>
              </w:rPr>
            </w:pPr>
            <w:proofErr w:type="spellStart"/>
            <w:r w:rsidRPr="008667BD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4A57BF9F" w14:textId="77777777" w:rsidR="00171CA7" w:rsidRPr="008667BD" w:rsidRDefault="00000000">
            <w:pPr>
              <w:rPr>
                <w:rStyle w:val="Strong"/>
              </w:rPr>
            </w:pPr>
            <w:r w:rsidRPr="008667BD">
              <w:rPr>
                <w:rStyle w:val="Strong"/>
              </w:rPr>
              <w:t>Wie (</w:t>
            </w:r>
            <w:proofErr w:type="spellStart"/>
            <w:r w:rsidRPr="008667BD">
              <w:rPr>
                <w:rStyle w:val="Strong"/>
              </w:rPr>
              <w:t>rol</w:t>
            </w:r>
            <w:proofErr w:type="spellEnd"/>
            <w:r w:rsidRPr="008667BD">
              <w:rPr>
                <w:rStyle w:val="Strong"/>
              </w:rPr>
              <w:t>)</w:t>
            </w:r>
          </w:p>
        </w:tc>
        <w:tc>
          <w:tcPr>
            <w:tcW w:w="260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235F055D" w14:textId="77777777" w:rsidR="00171CA7" w:rsidRPr="008667BD" w:rsidRDefault="00000000">
            <w:pPr>
              <w:rPr>
                <w:rStyle w:val="Strong"/>
              </w:rPr>
            </w:pPr>
            <w:r w:rsidRPr="008667BD">
              <w:rPr>
                <w:rStyle w:val="Strong"/>
              </w:rPr>
              <w:t>OKE/SI impact</w:t>
            </w:r>
          </w:p>
        </w:tc>
        <w:tc>
          <w:tcPr>
            <w:tcW w:w="266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4D9DC"/>
            <w:vAlign w:val="center"/>
          </w:tcPr>
          <w:p w14:paraId="0F5D8905" w14:textId="77777777" w:rsidR="00171CA7" w:rsidRPr="008667BD" w:rsidRDefault="00000000">
            <w:pPr>
              <w:rPr>
                <w:rStyle w:val="Strong"/>
              </w:rPr>
            </w:pPr>
            <w:proofErr w:type="spellStart"/>
            <w:r w:rsidRPr="008667BD">
              <w:rPr>
                <w:rStyle w:val="Strong"/>
              </w:rPr>
              <w:t>Notities</w:t>
            </w:r>
            <w:proofErr w:type="spellEnd"/>
          </w:p>
        </w:tc>
      </w:tr>
      <w:tr w:rsidR="00171CA7" w:rsidRPr="008667BD" w14:paraId="14BD2115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437E031" w14:textId="77777777" w:rsidR="00171CA7" w:rsidRDefault="00000000" w:rsidP="008667BD">
            <w:r>
              <w:t>1</w:t>
            </w:r>
          </w:p>
        </w:tc>
        <w:tc>
          <w:tcPr>
            <w:tcW w:w="357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EA0A114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Voorzieningen ophalen en organiseren voor examenmoment</w:t>
            </w:r>
          </w:p>
        </w:tc>
        <w:tc>
          <w:tcPr>
            <w:tcW w:w="351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350379B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215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772301E" w14:textId="77777777" w:rsidR="00171CA7" w:rsidRPr="00DF30C8" w:rsidRDefault="00171CA7" w:rsidP="008667BD">
            <w:pPr>
              <w:rPr>
                <w:lang w:val="nl-NL"/>
              </w:rPr>
            </w:pPr>
          </w:p>
        </w:tc>
        <w:tc>
          <w:tcPr>
            <w:tcW w:w="181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2ACBD94" w14:textId="77777777" w:rsidR="00171CA7" w:rsidRDefault="00000000" w:rsidP="008667BD">
            <w:proofErr w:type="spellStart"/>
            <w:r>
              <w:t>Examenbureau</w:t>
            </w:r>
            <w:proofErr w:type="spellEnd"/>
          </w:p>
        </w:tc>
        <w:tc>
          <w:tcPr>
            <w:tcW w:w="260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7F17F9B" w14:textId="77777777" w:rsidR="00171CA7" w:rsidRPr="00DF30C8" w:rsidRDefault="00000000" w:rsidP="008667BD">
            <w:pPr>
              <w:rPr>
                <w:lang w:val="nl-NL"/>
              </w:rPr>
            </w:pPr>
            <w:r w:rsidRPr="00DF30C8">
              <w:rPr>
                <w:lang w:val="nl-NL"/>
              </w:rPr>
              <w:t>AWE-data beschikbaar in PV</w:t>
            </w:r>
          </w:p>
        </w:tc>
        <w:tc>
          <w:tcPr>
            <w:tcW w:w="266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6B9108F" w14:textId="77777777" w:rsidR="00171CA7" w:rsidRPr="00DF30C8" w:rsidRDefault="00171CA7" w:rsidP="008667BD">
            <w:pPr>
              <w:rPr>
                <w:lang w:val="nl-NL"/>
              </w:rPr>
            </w:pPr>
          </w:p>
        </w:tc>
      </w:tr>
      <w:tr w:rsidR="00171CA7" w:rsidRPr="008667BD" w14:paraId="0D455945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6AAE205" w14:textId="77777777" w:rsidR="00171CA7" w:rsidRPr="00DF30C8" w:rsidRDefault="00171CA7">
            <w:pPr>
              <w:rPr>
                <w:lang w:val="nl-NL"/>
              </w:rPr>
            </w:pPr>
          </w:p>
        </w:tc>
        <w:tc>
          <w:tcPr>
            <w:tcW w:w="357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4ADA6EB" w14:textId="77777777" w:rsidR="00171CA7" w:rsidRPr="00DF30C8" w:rsidRDefault="00171CA7">
            <w:pPr>
              <w:rPr>
                <w:lang w:val="nl-NL"/>
              </w:rPr>
            </w:pPr>
          </w:p>
        </w:tc>
        <w:tc>
          <w:tcPr>
            <w:tcW w:w="351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4E95BB1" w14:textId="77777777" w:rsidR="00171CA7" w:rsidRPr="00DF30C8" w:rsidRDefault="00171CA7">
            <w:pPr>
              <w:rPr>
                <w:lang w:val="nl-NL"/>
              </w:rPr>
            </w:pPr>
          </w:p>
        </w:tc>
        <w:tc>
          <w:tcPr>
            <w:tcW w:w="215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76F525F" w14:textId="77777777" w:rsidR="00171CA7" w:rsidRPr="00DF30C8" w:rsidRDefault="00171CA7">
            <w:pPr>
              <w:rPr>
                <w:lang w:val="nl-NL"/>
              </w:rPr>
            </w:pPr>
          </w:p>
        </w:tc>
        <w:tc>
          <w:tcPr>
            <w:tcW w:w="181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4B7BB69" w14:textId="77777777" w:rsidR="00171CA7" w:rsidRPr="00DF30C8" w:rsidRDefault="00171CA7">
            <w:pPr>
              <w:rPr>
                <w:lang w:val="nl-NL"/>
              </w:rPr>
            </w:pPr>
          </w:p>
        </w:tc>
        <w:tc>
          <w:tcPr>
            <w:tcW w:w="260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79D8E20" w14:textId="77777777" w:rsidR="00171CA7" w:rsidRPr="00DF30C8" w:rsidRDefault="00171CA7">
            <w:pPr>
              <w:rPr>
                <w:lang w:val="nl-NL"/>
              </w:rPr>
            </w:pPr>
          </w:p>
        </w:tc>
        <w:tc>
          <w:tcPr>
            <w:tcW w:w="266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2623985" w14:textId="77777777" w:rsidR="00171CA7" w:rsidRPr="00DF30C8" w:rsidRDefault="00171CA7">
            <w:pPr>
              <w:rPr>
                <w:lang w:val="nl-NL"/>
              </w:rPr>
            </w:pPr>
          </w:p>
        </w:tc>
      </w:tr>
    </w:tbl>
    <w:p w14:paraId="387E5727" w14:textId="77777777" w:rsidR="00171CA7" w:rsidRPr="00DF30C8" w:rsidRDefault="00171CA7">
      <w:pPr>
        <w:rPr>
          <w:lang w:val="nl-NL"/>
        </w:rPr>
      </w:pPr>
    </w:p>
    <w:p w14:paraId="61E24EA5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br w:type="page"/>
      </w:r>
    </w:p>
    <w:p w14:paraId="41EFF88B" w14:textId="77777777" w:rsidR="00171CA7" w:rsidRPr="00DF30C8" w:rsidRDefault="00000000" w:rsidP="00DF30C8">
      <w:pPr>
        <w:pStyle w:val="Heading2"/>
        <w:rPr>
          <w:lang w:val="nl-NL"/>
        </w:rPr>
      </w:pPr>
      <w:r w:rsidRPr="00DF30C8">
        <w:rPr>
          <w:lang w:val="nl-NL"/>
        </w:rPr>
        <w:lastRenderedPageBreak/>
        <w:t>20. Organiseren inzage examen</w:t>
      </w:r>
    </w:p>
    <w:p w14:paraId="2E1EB5DA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6B333F5D" w14:textId="77777777" w:rsidR="00171CA7" w:rsidRDefault="00000000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2812C474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Welke termijnen, rollen en spelregels gelden (geen kopieën, geheimhouding, verslag)?</w:t>
      </w:r>
    </w:p>
    <w:p w14:paraId="73075EBE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Waar organiseer je inzage (platform vs. locatie) en hoe registreer je het?</w:t>
      </w:r>
    </w:p>
    <w:p w14:paraId="7CCA9F99" w14:textId="77777777" w:rsidR="00171CA7" w:rsidRPr="00DF30C8" w:rsidRDefault="00000000">
      <w:pPr>
        <w:pStyle w:val="ListBullet"/>
        <w:rPr>
          <w:lang w:val="nl-NL"/>
        </w:rPr>
      </w:pPr>
      <w:r w:rsidRPr="00DF30C8">
        <w:rPr>
          <w:lang w:val="nl-NL"/>
        </w:rPr>
        <w:t>Hoe worden bevindingen/onregelmatigheden teruggekoppeld?</w:t>
      </w:r>
    </w:p>
    <w:p w14:paraId="0459A519" w14:textId="77777777" w:rsidR="00171CA7" w:rsidRPr="00DF30C8" w:rsidRDefault="00000000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16"/>
        <w:gridCol w:w="2902"/>
        <w:gridCol w:w="2584"/>
        <w:gridCol w:w="1785"/>
        <w:gridCol w:w="1695"/>
        <w:gridCol w:w="2316"/>
        <w:gridCol w:w="2112"/>
      </w:tblGrid>
      <w:tr w:rsidR="00171CA7" w14:paraId="16F12F4D" w14:textId="77777777" w:rsidTr="00320FBE">
        <w:tc>
          <w:tcPr>
            <w:tcW w:w="680" w:type="dxa"/>
            <w:shd w:val="clear" w:color="auto" w:fill="F4D9DC"/>
            <w:vAlign w:val="center"/>
          </w:tcPr>
          <w:p w14:paraId="7E1F74F0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17D6189F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0B7B41CA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12979470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5C264D0D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Wie (</w:t>
            </w:r>
            <w:proofErr w:type="spellStart"/>
            <w:r w:rsidRPr="001433D1">
              <w:rPr>
                <w:rStyle w:val="Strong"/>
              </w:rPr>
              <w:t>rol</w:t>
            </w:r>
            <w:proofErr w:type="spellEnd"/>
            <w:r w:rsidRPr="001433D1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4466C6B0" w14:textId="77777777" w:rsidR="00171CA7" w:rsidRPr="001433D1" w:rsidRDefault="00000000">
            <w:pPr>
              <w:rPr>
                <w:rStyle w:val="Strong"/>
              </w:rPr>
            </w:pPr>
            <w:r w:rsidRPr="001433D1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35E1150C" w14:textId="77777777" w:rsidR="00171CA7" w:rsidRPr="001433D1" w:rsidRDefault="00000000">
            <w:pPr>
              <w:rPr>
                <w:rStyle w:val="Strong"/>
              </w:rPr>
            </w:pPr>
            <w:proofErr w:type="spellStart"/>
            <w:r w:rsidRPr="001433D1">
              <w:rPr>
                <w:rStyle w:val="Strong"/>
              </w:rPr>
              <w:t>Notities</w:t>
            </w:r>
            <w:proofErr w:type="spellEnd"/>
          </w:p>
        </w:tc>
      </w:tr>
      <w:tr w:rsidR="00171CA7" w14:paraId="701D83C0" w14:textId="77777777" w:rsidTr="00320FBE">
        <w:tc>
          <w:tcPr>
            <w:tcW w:w="680" w:type="dxa"/>
          </w:tcPr>
          <w:p w14:paraId="3DB04A74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2F2527CC" w14:textId="77777777" w:rsidR="00171CA7" w:rsidRDefault="00000000" w:rsidP="008667BD">
            <w:proofErr w:type="spellStart"/>
            <w:r>
              <w:t>Verzoek</w:t>
            </w:r>
            <w:proofErr w:type="spellEnd"/>
            <w:r>
              <w:t xml:space="preserve"> tot </w:t>
            </w:r>
            <w:proofErr w:type="spellStart"/>
            <w:r>
              <w:t>inzage</w:t>
            </w:r>
            <w:proofErr w:type="spellEnd"/>
            <w:r>
              <w:t xml:space="preserve"> </w:t>
            </w:r>
            <w:proofErr w:type="spellStart"/>
            <w:r>
              <w:t>ontvangen</w:t>
            </w:r>
            <w:proofErr w:type="spellEnd"/>
          </w:p>
        </w:tc>
        <w:tc>
          <w:tcPr>
            <w:tcW w:w="3515" w:type="dxa"/>
          </w:tcPr>
          <w:p w14:paraId="3F7486EA" w14:textId="77777777" w:rsidR="00171CA7" w:rsidRDefault="00171CA7" w:rsidP="008667BD"/>
        </w:tc>
        <w:tc>
          <w:tcPr>
            <w:tcW w:w="2154" w:type="dxa"/>
          </w:tcPr>
          <w:p w14:paraId="7468959F" w14:textId="77777777" w:rsidR="00171CA7" w:rsidRDefault="00171CA7" w:rsidP="008667BD"/>
        </w:tc>
        <w:tc>
          <w:tcPr>
            <w:tcW w:w="1814" w:type="dxa"/>
          </w:tcPr>
          <w:p w14:paraId="6B40F410" w14:textId="77777777" w:rsidR="00171CA7" w:rsidRDefault="00000000" w:rsidP="008667BD">
            <w:r>
              <w:t>Student</w:t>
            </w:r>
          </w:p>
        </w:tc>
        <w:tc>
          <w:tcPr>
            <w:tcW w:w="2608" w:type="dxa"/>
          </w:tcPr>
          <w:p w14:paraId="35DFFB08" w14:textId="77777777" w:rsidR="00171CA7" w:rsidRDefault="00000000" w:rsidP="008667BD">
            <w:r>
              <w:t>Status/</w:t>
            </w:r>
            <w:proofErr w:type="spellStart"/>
            <w:r>
              <w:t>registratie</w:t>
            </w:r>
            <w:proofErr w:type="spellEnd"/>
            <w:r>
              <w:t xml:space="preserve"> in SIS</w:t>
            </w:r>
          </w:p>
        </w:tc>
        <w:tc>
          <w:tcPr>
            <w:tcW w:w="2665" w:type="dxa"/>
          </w:tcPr>
          <w:p w14:paraId="6CAE2710" w14:textId="77777777" w:rsidR="00171CA7" w:rsidRDefault="00171CA7" w:rsidP="008667BD"/>
        </w:tc>
      </w:tr>
      <w:tr w:rsidR="00171CA7" w14:paraId="6C3C35E0" w14:textId="77777777" w:rsidTr="00320FBE">
        <w:tc>
          <w:tcPr>
            <w:tcW w:w="680" w:type="dxa"/>
          </w:tcPr>
          <w:p w14:paraId="37544F04" w14:textId="77777777" w:rsidR="00171CA7" w:rsidRDefault="00000000" w:rsidP="008667BD">
            <w:r>
              <w:t>5</w:t>
            </w:r>
          </w:p>
        </w:tc>
        <w:tc>
          <w:tcPr>
            <w:tcW w:w="3572" w:type="dxa"/>
          </w:tcPr>
          <w:p w14:paraId="38682671" w14:textId="77777777" w:rsidR="00171CA7" w:rsidRDefault="00000000" w:rsidP="008667BD">
            <w:proofErr w:type="spellStart"/>
            <w:r>
              <w:t>Inzagemoment</w:t>
            </w:r>
            <w:proofErr w:type="spellEnd"/>
            <w:r>
              <w:t xml:space="preserve"> </w:t>
            </w:r>
            <w:proofErr w:type="spellStart"/>
            <w:r>
              <w:t>plannen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communiceren</w:t>
            </w:r>
            <w:proofErr w:type="spellEnd"/>
          </w:p>
        </w:tc>
        <w:tc>
          <w:tcPr>
            <w:tcW w:w="3515" w:type="dxa"/>
          </w:tcPr>
          <w:p w14:paraId="0E979CAA" w14:textId="77777777" w:rsidR="00171CA7" w:rsidRDefault="00171CA7" w:rsidP="008667BD"/>
        </w:tc>
        <w:tc>
          <w:tcPr>
            <w:tcW w:w="2154" w:type="dxa"/>
          </w:tcPr>
          <w:p w14:paraId="6961D08A" w14:textId="77777777" w:rsidR="00171CA7" w:rsidRDefault="00171CA7" w:rsidP="008667BD"/>
        </w:tc>
        <w:tc>
          <w:tcPr>
            <w:tcW w:w="1814" w:type="dxa"/>
          </w:tcPr>
          <w:p w14:paraId="688A3378" w14:textId="77777777" w:rsidR="00171CA7" w:rsidRDefault="00000000" w:rsidP="008667BD">
            <w:proofErr w:type="spellStart"/>
            <w:r>
              <w:t>Examenbureau</w:t>
            </w:r>
            <w:proofErr w:type="spellEnd"/>
          </w:p>
        </w:tc>
        <w:tc>
          <w:tcPr>
            <w:tcW w:w="2608" w:type="dxa"/>
          </w:tcPr>
          <w:p w14:paraId="18E56DAB" w14:textId="77777777" w:rsidR="00171CA7" w:rsidRDefault="00000000" w:rsidP="008667BD">
            <w:r>
              <w:t xml:space="preserve">Planning + </w:t>
            </w:r>
            <w:proofErr w:type="spellStart"/>
            <w:r>
              <w:t>bevestiging</w:t>
            </w:r>
            <w:proofErr w:type="spellEnd"/>
          </w:p>
        </w:tc>
        <w:tc>
          <w:tcPr>
            <w:tcW w:w="2665" w:type="dxa"/>
          </w:tcPr>
          <w:p w14:paraId="34AD0241" w14:textId="77777777" w:rsidR="00171CA7" w:rsidRDefault="00171CA7" w:rsidP="008667BD"/>
        </w:tc>
      </w:tr>
      <w:tr w:rsidR="00171CA7" w14:paraId="3C7D88C7" w14:textId="77777777" w:rsidTr="00320FBE">
        <w:tc>
          <w:tcPr>
            <w:tcW w:w="680" w:type="dxa"/>
          </w:tcPr>
          <w:p w14:paraId="5CEBD067" w14:textId="77777777" w:rsidR="00171CA7" w:rsidRDefault="00000000" w:rsidP="008667BD">
            <w:r>
              <w:t>8</w:t>
            </w:r>
          </w:p>
        </w:tc>
        <w:tc>
          <w:tcPr>
            <w:tcW w:w="3572" w:type="dxa"/>
          </w:tcPr>
          <w:p w14:paraId="5DA6ED30" w14:textId="77777777" w:rsidR="00171CA7" w:rsidRDefault="00000000" w:rsidP="008667BD">
            <w:proofErr w:type="spellStart"/>
            <w:r>
              <w:t>Inzage</w:t>
            </w:r>
            <w:proofErr w:type="spellEnd"/>
            <w:r>
              <w:t xml:space="preserve"> </w:t>
            </w:r>
            <w:proofErr w:type="spellStart"/>
            <w:r>
              <w:t>afronden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archiveren</w:t>
            </w:r>
            <w:proofErr w:type="spellEnd"/>
          </w:p>
        </w:tc>
        <w:tc>
          <w:tcPr>
            <w:tcW w:w="3515" w:type="dxa"/>
          </w:tcPr>
          <w:p w14:paraId="67E6283F" w14:textId="77777777" w:rsidR="00171CA7" w:rsidRDefault="00171CA7" w:rsidP="008667BD"/>
        </w:tc>
        <w:tc>
          <w:tcPr>
            <w:tcW w:w="2154" w:type="dxa"/>
          </w:tcPr>
          <w:p w14:paraId="03A2E29D" w14:textId="77777777" w:rsidR="00171CA7" w:rsidRDefault="00171CA7" w:rsidP="008667BD"/>
        </w:tc>
        <w:tc>
          <w:tcPr>
            <w:tcW w:w="1814" w:type="dxa"/>
          </w:tcPr>
          <w:p w14:paraId="1ADC5FD4" w14:textId="77777777" w:rsidR="00171CA7" w:rsidRDefault="00000000" w:rsidP="008667BD">
            <w:proofErr w:type="spellStart"/>
            <w:r>
              <w:t>Examenbureau</w:t>
            </w:r>
            <w:proofErr w:type="spellEnd"/>
          </w:p>
        </w:tc>
        <w:tc>
          <w:tcPr>
            <w:tcW w:w="2608" w:type="dxa"/>
          </w:tcPr>
          <w:p w14:paraId="135503BD" w14:textId="77777777" w:rsidR="00171CA7" w:rsidRDefault="00000000" w:rsidP="008667BD">
            <w:r>
              <w:t xml:space="preserve">PV </w:t>
            </w:r>
            <w:proofErr w:type="spellStart"/>
            <w:r>
              <w:t>inzage</w:t>
            </w:r>
            <w:proofErr w:type="spellEnd"/>
            <w:r>
              <w:t xml:space="preserve"> + melding EC</w:t>
            </w:r>
          </w:p>
        </w:tc>
        <w:tc>
          <w:tcPr>
            <w:tcW w:w="2665" w:type="dxa"/>
          </w:tcPr>
          <w:p w14:paraId="3F7D1438" w14:textId="77777777" w:rsidR="00171CA7" w:rsidRDefault="00171CA7" w:rsidP="008667BD"/>
        </w:tc>
      </w:tr>
      <w:tr w:rsidR="00171CA7" w14:paraId="32174A31" w14:textId="77777777" w:rsidTr="00320FBE">
        <w:tc>
          <w:tcPr>
            <w:tcW w:w="680" w:type="dxa"/>
          </w:tcPr>
          <w:p w14:paraId="36F50B5E" w14:textId="77777777" w:rsidR="00171CA7" w:rsidRDefault="00171CA7" w:rsidP="008667BD"/>
        </w:tc>
        <w:tc>
          <w:tcPr>
            <w:tcW w:w="3572" w:type="dxa"/>
          </w:tcPr>
          <w:p w14:paraId="71C1DD27" w14:textId="77777777" w:rsidR="00171CA7" w:rsidRDefault="00171CA7" w:rsidP="008667BD"/>
        </w:tc>
        <w:tc>
          <w:tcPr>
            <w:tcW w:w="3515" w:type="dxa"/>
          </w:tcPr>
          <w:p w14:paraId="354E105D" w14:textId="77777777" w:rsidR="00171CA7" w:rsidRDefault="00171CA7" w:rsidP="008667BD"/>
        </w:tc>
        <w:tc>
          <w:tcPr>
            <w:tcW w:w="2154" w:type="dxa"/>
          </w:tcPr>
          <w:p w14:paraId="0ED6888B" w14:textId="77777777" w:rsidR="00171CA7" w:rsidRDefault="00171CA7" w:rsidP="008667BD"/>
        </w:tc>
        <w:tc>
          <w:tcPr>
            <w:tcW w:w="1814" w:type="dxa"/>
          </w:tcPr>
          <w:p w14:paraId="5740FE48" w14:textId="77777777" w:rsidR="00171CA7" w:rsidRDefault="00171CA7" w:rsidP="008667BD"/>
        </w:tc>
        <w:tc>
          <w:tcPr>
            <w:tcW w:w="2608" w:type="dxa"/>
          </w:tcPr>
          <w:p w14:paraId="7367FC6D" w14:textId="77777777" w:rsidR="00171CA7" w:rsidRDefault="00171CA7" w:rsidP="008667BD"/>
        </w:tc>
        <w:tc>
          <w:tcPr>
            <w:tcW w:w="2665" w:type="dxa"/>
          </w:tcPr>
          <w:p w14:paraId="774BCD7E" w14:textId="77777777" w:rsidR="00171CA7" w:rsidRDefault="00171CA7" w:rsidP="008667BD"/>
        </w:tc>
      </w:tr>
    </w:tbl>
    <w:p w14:paraId="42861789" w14:textId="77777777" w:rsidR="00171CA7" w:rsidRDefault="00171CA7"/>
    <w:p w14:paraId="2D41C587" w14:textId="77777777" w:rsidR="00171CA7" w:rsidRDefault="00000000">
      <w:r>
        <w:br w:type="page"/>
      </w:r>
    </w:p>
    <w:p w14:paraId="4F438EF4" w14:textId="77777777" w:rsidR="00171CA7" w:rsidRDefault="00000000" w:rsidP="00DF30C8">
      <w:pPr>
        <w:pStyle w:val="Heading2"/>
      </w:pPr>
      <w:r>
        <w:lastRenderedPageBreak/>
        <w:t xml:space="preserve">21. </w:t>
      </w:r>
      <w:proofErr w:type="spellStart"/>
      <w:r>
        <w:t>Aanvraag</w:t>
      </w:r>
      <w:proofErr w:type="spellEnd"/>
      <w:r>
        <w:t xml:space="preserve"> </w:t>
      </w:r>
      <w:proofErr w:type="spellStart"/>
      <w:r>
        <w:t>vrijstelling</w:t>
      </w:r>
      <w:proofErr w:type="spellEnd"/>
    </w:p>
    <w:p w14:paraId="6DD00858" w14:textId="77777777" w:rsidR="00171CA7" w:rsidRPr="00DF30C8" w:rsidRDefault="00000000" w:rsidP="00DF30C8">
      <w:pPr>
        <w:rPr>
          <w:lang w:val="nl-NL"/>
        </w:rPr>
      </w:pPr>
      <w:r w:rsidRPr="00DF30C8">
        <w:rPr>
          <w:lang w:val="nl-NL"/>
        </w:rPr>
        <w:t>Werkvorm (20–30 min): 1) scope afbakenen, 2) activiteiten invullen, 3) OKE/SI impact markeren, 4) besluiten en acties noteren.</w:t>
      </w:r>
    </w:p>
    <w:p w14:paraId="60DD12C6" w14:textId="77777777" w:rsidR="00171CA7" w:rsidRDefault="00000000" w:rsidP="00DF30C8">
      <w:proofErr w:type="spellStart"/>
      <w:r>
        <w:t>Vragen</w:t>
      </w:r>
      <w:proofErr w:type="spellEnd"/>
      <w:r>
        <w:t xml:space="preserve"> om </w:t>
      </w:r>
      <w:proofErr w:type="spellStart"/>
      <w:r>
        <w:t>te</w:t>
      </w:r>
      <w:proofErr w:type="spellEnd"/>
      <w:r>
        <w:t xml:space="preserve"> </w:t>
      </w:r>
      <w:proofErr w:type="spellStart"/>
      <w:r>
        <w:t>beantwoorden</w:t>
      </w:r>
      <w:proofErr w:type="spellEnd"/>
      <w:r>
        <w:t>:</w:t>
      </w:r>
    </w:p>
    <w:p w14:paraId="1C262B0C" w14:textId="77777777" w:rsidR="00171CA7" w:rsidRPr="00DF30C8" w:rsidRDefault="00000000" w:rsidP="00DF30C8">
      <w:pPr>
        <w:pStyle w:val="ListParagraph"/>
        <w:numPr>
          <w:ilvl w:val="0"/>
          <w:numId w:val="10"/>
        </w:numPr>
        <w:rPr>
          <w:lang w:val="nl-NL"/>
        </w:rPr>
      </w:pPr>
      <w:r w:rsidRPr="00DF30C8">
        <w:rPr>
          <w:lang w:val="nl-NL"/>
        </w:rPr>
        <w:t>Welke bewijsstukken zijn vereist en hoe toets je authenticiteit/betrouwbaarheid?</w:t>
      </w:r>
    </w:p>
    <w:p w14:paraId="7F4E1B29" w14:textId="77777777" w:rsidR="00171CA7" w:rsidRPr="00DF30C8" w:rsidRDefault="00000000" w:rsidP="00DF30C8">
      <w:pPr>
        <w:pStyle w:val="ListParagraph"/>
        <w:numPr>
          <w:ilvl w:val="0"/>
          <w:numId w:val="10"/>
        </w:numPr>
        <w:rPr>
          <w:lang w:val="nl-NL"/>
        </w:rPr>
      </w:pPr>
      <w:r w:rsidRPr="00DF30C8">
        <w:rPr>
          <w:lang w:val="nl-NL"/>
        </w:rPr>
        <w:t>Hoe registreer je vrijstelling (resultaat + vrijstelling) voor transparantie?</w:t>
      </w:r>
    </w:p>
    <w:p w14:paraId="7274EFC0" w14:textId="77777777" w:rsidR="00171CA7" w:rsidRPr="00DF30C8" w:rsidRDefault="00000000" w:rsidP="00DF30C8">
      <w:pPr>
        <w:pStyle w:val="ListParagraph"/>
        <w:numPr>
          <w:ilvl w:val="0"/>
          <w:numId w:val="10"/>
        </w:numPr>
        <w:rPr>
          <w:lang w:val="nl-NL"/>
        </w:rPr>
      </w:pPr>
      <w:r w:rsidRPr="00DF30C8">
        <w:rPr>
          <w:lang w:val="nl-NL"/>
        </w:rPr>
        <w:t>Hoe informeer je student en borg je bezwaar/beroep?</w:t>
      </w:r>
    </w:p>
    <w:p w14:paraId="0B1E7C55" w14:textId="77777777" w:rsidR="00171CA7" w:rsidRPr="00DF30C8" w:rsidRDefault="00000000" w:rsidP="00DF30C8">
      <w:pPr>
        <w:rPr>
          <w:lang w:val="nl-NL"/>
        </w:rPr>
      </w:pPr>
      <w:r w:rsidRPr="00DF30C8">
        <w:rPr>
          <w:lang w:val="nl-NL"/>
        </w:rPr>
        <w:t>Activiteiten (</w:t>
      </w:r>
      <w:proofErr w:type="spellStart"/>
      <w:r w:rsidRPr="00DF30C8">
        <w:rPr>
          <w:lang w:val="nl-NL"/>
        </w:rPr>
        <w:t>startset</w:t>
      </w:r>
      <w:proofErr w:type="spellEnd"/>
      <w:r w:rsidRPr="00DF30C8">
        <w:rPr>
          <w:lang w:val="nl-NL"/>
        </w:rPr>
        <w:t xml:space="preserve"> uit bron; vul aan/maak instelling-specifiek):</w:t>
      </w:r>
    </w:p>
    <w:tbl>
      <w:tblPr>
        <w:tblW w:w="0" w:type="auto"/>
        <w:tblBorders>
          <w:top w:val="single" w:sz="6" w:space="0" w:color="BFBFBF" w:themeColor="background1" w:themeShade="BF"/>
          <w:left w:val="single" w:sz="6" w:space="0" w:color="BFBFBF" w:themeColor="background1" w:themeShade="BF"/>
          <w:bottom w:val="single" w:sz="6" w:space="0" w:color="BFBFBF" w:themeColor="background1" w:themeShade="BF"/>
          <w:right w:val="single" w:sz="6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81"/>
        <w:gridCol w:w="2519"/>
        <w:gridCol w:w="2100"/>
        <w:gridCol w:w="1594"/>
        <w:gridCol w:w="3068"/>
        <w:gridCol w:w="2324"/>
        <w:gridCol w:w="1824"/>
      </w:tblGrid>
      <w:tr w:rsidR="00171CA7" w14:paraId="7088C399" w14:textId="77777777" w:rsidTr="00320FBE">
        <w:tc>
          <w:tcPr>
            <w:tcW w:w="680" w:type="dxa"/>
            <w:shd w:val="clear" w:color="auto" w:fill="F4D9DC"/>
            <w:vAlign w:val="center"/>
          </w:tcPr>
          <w:p w14:paraId="2B948BCB" w14:textId="77777777" w:rsidR="00171CA7" w:rsidRPr="008667BD" w:rsidRDefault="00000000" w:rsidP="00DF30C8">
            <w:pPr>
              <w:rPr>
                <w:rStyle w:val="Strong"/>
              </w:rPr>
            </w:pPr>
            <w:r w:rsidRPr="008667BD">
              <w:rPr>
                <w:rStyle w:val="Strong"/>
              </w:rPr>
              <w:t>Nr.</w:t>
            </w:r>
          </w:p>
        </w:tc>
        <w:tc>
          <w:tcPr>
            <w:tcW w:w="3572" w:type="dxa"/>
            <w:shd w:val="clear" w:color="auto" w:fill="F4D9DC"/>
            <w:vAlign w:val="center"/>
          </w:tcPr>
          <w:p w14:paraId="7CC3A616" w14:textId="77777777" w:rsidR="00171CA7" w:rsidRPr="008667BD" w:rsidRDefault="00000000" w:rsidP="00DF30C8">
            <w:pPr>
              <w:rPr>
                <w:rStyle w:val="Strong"/>
              </w:rPr>
            </w:pPr>
            <w:proofErr w:type="spellStart"/>
            <w:r w:rsidRPr="008667BD">
              <w:rPr>
                <w:rStyle w:val="Strong"/>
              </w:rPr>
              <w:t>Activiteit</w:t>
            </w:r>
            <w:proofErr w:type="spellEnd"/>
          </w:p>
        </w:tc>
        <w:tc>
          <w:tcPr>
            <w:tcW w:w="3515" w:type="dxa"/>
            <w:shd w:val="clear" w:color="auto" w:fill="F4D9DC"/>
            <w:vAlign w:val="center"/>
          </w:tcPr>
          <w:p w14:paraId="78C794CC" w14:textId="77777777" w:rsidR="00171CA7" w:rsidRPr="008667BD" w:rsidRDefault="00000000" w:rsidP="00DF30C8">
            <w:pPr>
              <w:rPr>
                <w:rStyle w:val="Strong"/>
              </w:rPr>
            </w:pPr>
            <w:r w:rsidRPr="008667BD">
              <w:rPr>
                <w:rStyle w:val="Strong"/>
              </w:rPr>
              <w:t>Hoe</w:t>
            </w:r>
          </w:p>
        </w:tc>
        <w:tc>
          <w:tcPr>
            <w:tcW w:w="2154" w:type="dxa"/>
            <w:shd w:val="clear" w:color="auto" w:fill="F4D9DC"/>
            <w:vAlign w:val="center"/>
          </w:tcPr>
          <w:p w14:paraId="1BA44B3A" w14:textId="77777777" w:rsidR="00171CA7" w:rsidRPr="008667BD" w:rsidRDefault="00000000" w:rsidP="00DF30C8">
            <w:pPr>
              <w:rPr>
                <w:rStyle w:val="Strong"/>
              </w:rPr>
            </w:pPr>
            <w:proofErr w:type="spellStart"/>
            <w:r w:rsidRPr="008667BD">
              <w:rPr>
                <w:rStyle w:val="Strong"/>
              </w:rPr>
              <w:t>Wanneer</w:t>
            </w:r>
            <w:proofErr w:type="spellEnd"/>
          </w:p>
        </w:tc>
        <w:tc>
          <w:tcPr>
            <w:tcW w:w="1814" w:type="dxa"/>
            <w:shd w:val="clear" w:color="auto" w:fill="F4D9DC"/>
            <w:vAlign w:val="center"/>
          </w:tcPr>
          <w:p w14:paraId="08E69FF4" w14:textId="77777777" w:rsidR="00171CA7" w:rsidRPr="008667BD" w:rsidRDefault="00000000" w:rsidP="00DF30C8">
            <w:pPr>
              <w:rPr>
                <w:rStyle w:val="Strong"/>
              </w:rPr>
            </w:pPr>
            <w:r w:rsidRPr="008667BD">
              <w:rPr>
                <w:rStyle w:val="Strong"/>
              </w:rPr>
              <w:t>Wie (</w:t>
            </w:r>
            <w:proofErr w:type="spellStart"/>
            <w:r w:rsidRPr="008667BD">
              <w:rPr>
                <w:rStyle w:val="Strong"/>
              </w:rPr>
              <w:t>rol</w:t>
            </w:r>
            <w:proofErr w:type="spellEnd"/>
            <w:r w:rsidRPr="008667BD">
              <w:rPr>
                <w:rStyle w:val="Strong"/>
              </w:rPr>
              <w:t>)</w:t>
            </w:r>
          </w:p>
        </w:tc>
        <w:tc>
          <w:tcPr>
            <w:tcW w:w="2608" w:type="dxa"/>
            <w:shd w:val="clear" w:color="auto" w:fill="F4D9DC"/>
            <w:vAlign w:val="center"/>
          </w:tcPr>
          <w:p w14:paraId="129309BE" w14:textId="77777777" w:rsidR="00171CA7" w:rsidRPr="008667BD" w:rsidRDefault="00000000" w:rsidP="00DF30C8">
            <w:pPr>
              <w:rPr>
                <w:rStyle w:val="Strong"/>
              </w:rPr>
            </w:pPr>
            <w:r w:rsidRPr="008667BD">
              <w:rPr>
                <w:rStyle w:val="Strong"/>
              </w:rPr>
              <w:t>OKE/SI impact</w:t>
            </w:r>
          </w:p>
        </w:tc>
        <w:tc>
          <w:tcPr>
            <w:tcW w:w="2665" w:type="dxa"/>
            <w:shd w:val="clear" w:color="auto" w:fill="F4D9DC"/>
            <w:vAlign w:val="center"/>
          </w:tcPr>
          <w:p w14:paraId="2DE9770C" w14:textId="77777777" w:rsidR="00171CA7" w:rsidRPr="008667BD" w:rsidRDefault="00000000" w:rsidP="00DF30C8">
            <w:pPr>
              <w:rPr>
                <w:rStyle w:val="Strong"/>
              </w:rPr>
            </w:pPr>
            <w:proofErr w:type="spellStart"/>
            <w:r w:rsidRPr="008667BD">
              <w:rPr>
                <w:rStyle w:val="Strong"/>
              </w:rPr>
              <w:t>Notities</w:t>
            </w:r>
            <w:proofErr w:type="spellEnd"/>
          </w:p>
        </w:tc>
      </w:tr>
      <w:tr w:rsidR="00171CA7" w14:paraId="0D9C9B84" w14:textId="77777777" w:rsidTr="00320FBE">
        <w:tc>
          <w:tcPr>
            <w:tcW w:w="680" w:type="dxa"/>
          </w:tcPr>
          <w:p w14:paraId="49C4C648" w14:textId="77777777" w:rsidR="00171CA7" w:rsidRDefault="00000000" w:rsidP="008667BD">
            <w:r>
              <w:t>1</w:t>
            </w:r>
          </w:p>
        </w:tc>
        <w:tc>
          <w:tcPr>
            <w:tcW w:w="3572" w:type="dxa"/>
          </w:tcPr>
          <w:p w14:paraId="1CF7A22F" w14:textId="77777777" w:rsidR="00171CA7" w:rsidRDefault="00000000" w:rsidP="008667BD">
            <w:proofErr w:type="spellStart"/>
            <w:r>
              <w:t>Vrijstelling</w:t>
            </w:r>
            <w:proofErr w:type="spellEnd"/>
            <w:r>
              <w:t xml:space="preserve"> </w:t>
            </w:r>
            <w:proofErr w:type="spellStart"/>
            <w:r>
              <w:t>aanvragen</w:t>
            </w:r>
            <w:proofErr w:type="spellEnd"/>
            <w:r>
              <w:t xml:space="preserve"> met </w:t>
            </w:r>
            <w:proofErr w:type="spellStart"/>
            <w:r>
              <w:t>bewijsstukken</w:t>
            </w:r>
            <w:proofErr w:type="spellEnd"/>
          </w:p>
        </w:tc>
        <w:tc>
          <w:tcPr>
            <w:tcW w:w="3515" w:type="dxa"/>
          </w:tcPr>
          <w:p w14:paraId="6315995F" w14:textId="77777777" w:rsidR="00171CA7" w:rsidRDefault="00171CA7" w:rsidP="008667BD"/>
        </w:tc>
        <w:tc>
          <w:tcPr>
            <w:tcW w:w="2154" w:type="dxa"/>
          </w:tcPr>
          <w:p w14:paraId="4EA9C979" w14:textId="77777777" w:rsidR="00171CA7" w:rsidRDefault="00171CA7" w:rsidP="008667BD"/>
        </w:tc>
        <w:tc>
          <w:tcPr>
            <w:tcW w:w="1814" w:type="dxa"/>
          </w:tcPr>
          <w:p w14:paraId="62A2F960" w14:textId="77777777" w:rsidR="00171CA7" w:rsidRDefault="00000000" w:rsidP="008667BD">
            <w:r>
              <w:t>Student</w:t>
            </w:r>
          </w:p>
        </w:tc>
        <w:tc>
          <w:tcPr>
            <w:tcW w:w="2608" w:type="dxa"/>
          </w:tcPr>
          <w:p w14:paraId="2145D096" w14:textId="77777777" w:rsidR="00171CA7" w:rsidRDefault="00000000" w:rsidP="008667BD">
            <w:proofErr w:type="spellStart"/>
            <w:r>
              <w:t>Aanvraagstatus</w:t>
            </w:r>
            <w:proofErr w:type="spellEnd"/>
            <w:r>
              <w:t xml:space="preserve"> in SIS</w:t>
            </w:r>
          </w:p>
        </w:tc>
        <w:tc>
          <w:tcPr>
            <w:tcW w:w="2665" w:type="dxa"/>
          </w:tcPr>
          <w:p w14:paraId="0E5FD5E0" w14:textId="77777777" w:rsidR="00171CA7" w:rsidRDefault="00171CA7" w:rsidP="008667BD"/>
        </w:tc>
      </w:tr>
      <w:tr w:rsidR="00171CA7" w14:paraId="1635226E" w14:textId="77777777" w:rsidTr="00320FBE">
        <w:tc>
          <w:tcPr>
            <w:tcW w:w="680" w:type="dxa"/>
          </w:tcPr>
          <w:p w14:paraId="4C06BFB7" w14:textId="77777777" w:rsidR="00171CA7" w:rsidRDefault="00000000" w:rsidP="008667BD">
            <w:r>
              <w:t>3</w:t>
            </w:r>
          </w:p>
        </w:tc>
        <w:tc>
          <w:tcPr>
            <w:tcW w:w="3572" w:type="dxa"/>
          </w:tcPr>
          <w:p w14:paraId="39F5A221" w14:textId="77777777" w:rsidR="00171CA7" w:rsidRDefault="00000000" w:rsidP="008667BD">
            <w:proofErr w:type="spellStart"/>
            <w:r>
              <w:t>Besluit</w:t>
            </w:r>
            <w:proofErr w:type="spellEnd"/>
            <w:r>
              <w:t xml:space="preserve"> </w:t>
            </w:r>
            <w:proofErr w:type="spellStart"/>
            <w:r>
              <w:t>vrijstelling</w:t>
            </w:r>
            <w:proofErr w:type="spellEnd"/>
            <w:r>
              <w:t xml:space="preserve"> </w:t>
            </w:r>
            <w:proofErr w:type="spellStart"/>
            <w:r>
              <w:t>nemen</w:t>
            </w:r>
            <w:proofErr w:type="spellEnd"/>
          </w:p>
        </w:tc>
        <w:tc>
          <w:tcPr>
            <w:tcW w:w="3515" w:type="dxa"/>
          </w:tcPr>
          <w:p w14:paraId="1F598CE1" w14:textId="77777777" w:rsidR="00171CA7" w:rsidRDefault="00171CA7" w:rsidP="008667BD"/>
        </w:tc>
        <w:tc>
          <w:tcPr>
            <w:tcW w:w="2154" w:type="dxa"/>
          </w:tcPr>
          <w:p w14:paraId="497E52C1" w14:textId="77777777" w:rsidR="00171CA7" w:rsidRDefault="00171CA7" w:rsidP="008667BD"/>
        </w:tc>
        <w:tc>
          <w:tcPr>
            <w:tcW w:w="1814" w:type="dxa"/>
          </w:tcPr>
          <w:p w14:paraId="0E3986BD" w14:textId="77777777" w:rsidR="00171CA7" w:rsidRDefault="00000000" w:rsidP="008667BD">
            <w:proofErr w:type="spellStart"/>
            <w:r>
              <w:t>Examencommissie</w:t>
            </w:r>
            <w:proofErr w:type="spellEnd"/>
          </w:p>
        </w:tc>
        <w:tc>
          <w:tcPr>
            <w:tcW w:w="2608" w:type="dxa"/>
          </w:tcPr>
          <w:p w14:paraId="4FF2C538" w14:textId="77777777" w:rsidR="00171CA7" w:rsidRDefault="00000000" w:rsidP="008667BD">
            <w:proofErr w:type="spellStart"/>
            <w:r>
              <w:t>Besluit</w:t>
            </w:r>
            <w:proofErr w:type="spellEnd"/>
            <w:r>
              <w:t xml:space="preserve"> + logging</w:t>
            </w:r>
          </w:p>
        </w:tc>
        <w:tc>
          <w:tcPr>
            <w:tcW w:w="2665" w:type="dxa"/>
          </w:tcPr>
          <w:p w14:paraId="2F84D6E7" w14:textId="77777777" w:rsidR="00171CA7" w:rsidRDefault="00171CA7" w:rsidP="008667BD"/>
        </w:tc>
      </w:tr>
      <w:tr w:rsidR="00171CA7" w14:paraId="6EFBFBCB" w14:textId="77777777" w:rsidTr="00320FBE">
        <w:tc>
          <w:tcPr>
            <w:tcW w:w="680" w:type="dxa"/>
          </w:tcPr>
          <w:p w14:paraId="0F768685" w14:textId="77777777" w:rsidR="00171CA7" w:rsidRDefault="00000000" w:rsidP="008667BD">
            <w:r>
              <w:t>4</w:t>
            </w:r>
          </w:p>
        </w:tc>
        <w:tc>
          <w:tcPr>
            <w:tcW w:w="3572" w:type="dxa"/>
          </w:tcPr>
          <w:p w14:paraId="51134467" w14:textId="77777777" w:rsidR="00171CA7" w:rsidRDefault="00000000" w:rsidP="008667BD">
            <w:proofErr w:type="spellStart"/>
            <w:r>
              <w:t>Vrijstelling</w:t>
            </w:r>
            <w:proofErr w:type="spellEnd"/>
            <w:r>
              <w:t xml:space="preserve"> </w:t>
            </w:r>
            <w:proofErr w:type="spellStart"/>
            <w:r>
              <w:t>registreren</w:t>
            </w:r>
            <w:proofErr w:type="spellEnd"/>
            <w:r>
              <w:t xml:space="preserve"> in SIS</w:t>
            </w:r>
          </w:p>
        </w:tc>
        <w:tc>
          <w:tcPr>
            <w:tcW w:w="3515" w:type="dxa"/>
          </w:tcPr>
          <w:p w14:paraId="6B340413" w14:textId="77777777" w:rsidR="00171CA7" w:rsidRDefault="00171CA7" w:rsidP="008667BD"/>
        </w:tc>
        <w:tc>
          <w:tcPr>
            <w:tcW w:w="2154" w:type="dxa"/>
          </w:tcPr>
          <w:p w14:paraId="458D32E1" w14:textId="77777777" w:rsidR="00171CA7" w:rsidRDefault="00171CA7" w:rsidP="008667BD"/>
        </w:tc>
        <w:tc>
          <w:tcPr>
            <w:tcW w:w="1814" w:type="dxa"/>
          </w:tcPr>
          <w:p w14:paraId="54E5C3D2" w14:textId="77777777" w:rsidR="00171CA7" w:rsidRDefault="00000000" w:rsidP="008667BD">
            <w:proofErr w:type="spellStart"/>
            <w:r>
              <w:t>Examencommissie</w:t>
            </w:r>
            <w:proofErr w:type="spellEnd"/>
            <w:r>
              <w:t>/</w:t>
            </w:r>
            <w:proofErr w:type="spellStart"/>
            <w:r>
              <w:t>examenbureau</w:t>
            </w:r>
            <w:proofErr w:type="spellEnd"/>
          </w:p>
        </w:tc>
        <w:tc>
          <w:tcPr>
            <w:tcW w:w="2608" w:type="dxa"/>
          </w:tcPr>
          <w:p w14:paraId="0D962037" w14:textId="77777777" w:rsidR="00171CA7" w:rsidRDefault="00000000" w:rsidP="008667BD">
            <w:proofErr w:type="spellStart"/>
            <w:r>
              <w:t>Doorwerking</w:t>
            </w:r>
            <w:proofErr w:type="spellEnd"/>
            <w:r>
              <w:t xml:space="preserve"> in dossier/</w:t>
            </w:r>
            <w:proofErr w:type="spellStart"/>
            <w:r>
              <w:t>resultatenlijst</w:t>
            </w:r>
            <w:proofErr w:type="spellEnd"/>
          </w:p>
        </w:tc>
        <w:tc>
          <w:tcPr>
            <w:tcW w:w="2665" w:type="dxa"/>
          </w:tcPr>
          <w:p w14:paraId="535E980D" w14:textId="77777777" w:rsidR="00171CA7" w:rsidRDefault="00171CA7" w:rsidP="008667BD"/>
        </w:tc>
      </w:tr>
      <w:tr w:rsidR="00171CA7" w14:paraId="3D12DCCC" w14:textId="77777777" w:rsidTr="00320FBE">
        <w:tc>
          <w:tcPr>
            <w:tcW w:w="680" w:type="dxa"/>
          </w:tcPr>
          <w:p w14:paraId="53F7891D" w14:textId="77777777" w:rsidR="00171CA7" w:rsidRDefault="00171CA7" w:rsidP="008667BD"/>
        </w:tc>
        <w:tc>
          <w:tcPr>
            <w:tcW w:w="3572" w:type="dxa"/>
          </w:tcPr>
          <w:p w14:paraId="5A540CCD" w14:textId="77777777" w:rsidR="00171CA7" w:rsidRDefault="00171CA7" w:rsidP="008667BD"/>
        </w:tc>
        <w:tc>
          <w:tcPr>
            <w:tcW w:w="3515" w:type="dxa"/>
          </w:tcPr>
          <w:p w14:paraId="657C0A8F" w14:textId="77777777" w:rsidR="00171CA7" w:rsidRDefault="00171CA7" w:rsidP="008667BD"/>
        </w:tc>
        <w:tc>
          <w:tcPr>
            <w:tcW w:w="2154" w:type="dxa"/>
          </w:tcPr>
          <w:p w14:paraId="62ADF3FA" w14:textId="77777777" w:rsidR="00171CA7" w:rsidRDefault="00171CA7" w:rsidP="008667BD"/>
        </w:tc>
        <w:tc>
          <w:tcPr>
            <w:tcW w:w="1814" w:type="dxa"/>
          </w:tcPr>
          <w:p w14:paraId="4675AA77" w14:textId="77777777" w:rsidR="00171CA7" w:rsidRDefault="00171CA7" w:rsidP="008667BD"/>
        </w:tc>
        <w:tc>
          <w:tcPr>
            <w:tcW w:w="2608" w:type="dxa"/>
          </w:tcPr>
          <w:p w14:paraId="2B197F9B" w14:textId="77777777" w:rsidR="00171CA7" w:rsidRDefault="00171CA7" w:rsidP="008667BD"/>
        </w:tc>
        <w:tc>
          <w:tcPr>
            <w:tcW w:w="2665" w:type="dxa"/>
          </w:tcPr>
          <w:p w14:paraId="0C413820" w14:textId="77777777" w:rsidR="00171CA7" w:rsidRDefault="00171CA7" w:rsidP="008667BD"/>
        </w:tc>
      </w:tr>
    </w:tbl>
    <w:p w14:paraId="6DBB11FA" w14:textId="5D8D619D" w:rsidR="00171CA7" w:rsidRDefault="00171CA7"/>
    <w:sectPr w:rsidR="00171CA7" w:rsidSect="00034616">
      <w:footerReference w:type="even" r:id="rId11"/>
      <w:footerReference w:type="default" r:id="rId12"/>
      <w:pgSz w:w="15840" w:h="12240" w:orient="landscape"/>
      <w:pgMar w:top="794" w:right="907" w:bottom="794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F9FCC" w14:textId="77777777" w:rsidR="00C170D2" w:rsidRDefault="00C170D2" w:rsidP="006D45A5">
      <w:pPr>
        <w:spacing w:after="0" w:line="240" w:lineRule="auto"/>
      </w:pPr>
      <w:r>
        <w:separator/>
      </w:r>
    </w:p>
  </w:endnote>
  <w:endnote w:type="continuationSeparator" w:id="0">
    <w:p w14:paraId="17F5FE50" w14:textId="77777777" w:rsidR="00C170D2" w:rsidRDefault="00C170D2" w:rsidP="006D4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ral Sans">
    <w:panose1 w:val="00000000000000000000"/>
    <w:charset w:val="4D"/>
    <w:family w:val="auto"/>
    <w:notTrueType/>
    <w:pitch w:val="variable"/>
    <w:sig w:usb0="80000067" w:usb1="00000003" w:usb2="00000000" w:usb3="00000000" w:csb0="00000093" w:csb1="00000000"/>
  </w:font>
  <w:font w:name="General Sans Semibold">
    <w:panose1 w:val="00000000000000000000"/>
    <w:charset w:val="4D"/>
    <w:family w:val="auto"/>
    <w:notTrueType/>
    <w:pitch w:val="variable"/>
    <w:sig w:usb0="80000067" w:usb1="00000003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565487662"/>
      <w:docPartObj>
        <w:docPartGallery w:val="Page Numbers (Bottom of Page)"/>
        <w:docPartUnique/>
      </w:docPartObj>
    </w:sdtPr>
    <w:sdtContent>
      <w:p w14:paraId="4F40D88C" w14:textId="3EEEEDD1" w:rsidR="006D45A5" w:rsidRDefault="006D45A5" w:rsidP="00813C4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6B810244" w14:textId="77777777" w:rsidR="006D45A5" w:rsidRDefault="006D45A5" w:rsidP="006D45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83482424"/>
      <w:docPartObj>
        <w:docPartGallery w:val="Page Numbers (Bottom of Page)"/>
        <w:docPartUnique/>
      </w:docPartObj>
    </w:sdtPr>
    <w:sdtContent>
      <w:p w14:paraId="28C08C47" w14:textId="20454C70" w:rsidR="006D45A5" w:rsidRDefault="006D45A5" w:rsidP="00813C4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15</w:t>
        </w:r>
        <w:r>
          <w:rPr>
            <w:rStyle w:val="PageNumber"/>
          </w:rPr>
          <w:fldChar w:fldCharType="end"/>
        </w:r>
      </w:p>
    </w:sdtContent>
  </w:sdt>
  <w:p w14:paraId="47B2930F" w14:textId="77777777" w:rsidR="006D45A5" w:rsidRDefault="006D45A5" w:rsidP="006D45A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047D9" w14:textId="77777777" w:rsidR="00C170D2" w:rsidRDefault="00C170D2" w:rsidP="006D45A5">
      <w:pPr>
        <w:spacing w:after="0" w:line="240" w:lineRule="auto"/>
      </w:pPr>
      <w:r>
        <w:separator/>
      </w:r>
    </w:p>
  </w:footnote>
  <w:footnote w:type="continuationSeparator" w:id="0">
    <w:p w14:paraId="785FADC8" w14:textId="77777777" w:rsidR="00C170D2" w:rsidRDefault="00C170D2" w:rsidP="006D4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7D16A9D"/>
    <w:multiLevelType w:val="hybridMultilevel"/>
    <w:tmpl w:val="9FE46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2385704">
    <w:abstractNumId w:val="8"/>
  </w:num>
  <w:num w:numId="2" w16cid:durableId="546836154">
    <w:abstractNumId w:val="6"/>
  </w:num>
  <w:num w:numId="3" w16cid:durableId="707218893">
    <w:abstractNumId w:val="5"/>
  </w:num>
  <w:num w:numId="4" w16cid:durableId="484201565">
    <w:abstractNumId w:val="4"/>
  </w:num>
  <w:num w:numId="5" w16cid:durableId="432166349">
    <w:abstractNumId w:val="7"/>
  </w:num>
  <w:num w:numId="6" w16cid:durableId="671489987">
    <w:abstractNumId w:val="3"/>
  </w:num>
  <w:num w:numId="7" w16cid:durableId="61409967">
    <w:abstractNumId w:val="2"/>
  </w:num>
  <w:num w:numId="8" w16cid:durableId="433866331">
    <w:abstractNumId w:val="1"/>
  </w:num>
  <w:num w:numId="9" w16cid:durableId="1401754445">
    <w:abstractNumId w:val="0"/>
  </w:num>
  <w:num w:numId="10" w16cid:durableId="17567833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33D1"/>
    <w:rsid w:val="0015074B"/>
    <w:rsid w:val="00171CA7"/>
    <w:rsid w:val="0029639D"/>
    <w:rsid w:val="00304907"/>
    <w:rsid w:val="00320FBE"/>
    <w:rsid w:val="00326F90"/>
    <w:rsid w:val="00387BAD"/>
    <w:rsid w:val="003B0F56"/>
    <w:rsid w:val="004F712B"/>
    <w:rsid w:val="00616506"/>
    <w:rsid w:val="00652799"/>
    <w:rsid w:val="00674AE7"/>
    <w:rsid w:val="006D45A5"/>
    <w:rsid w:val="007166CC"/>
    <w:rsid w:val="008667BD"/>
    <w:rsid w:val="00954AD6"/>
    <w:rsid w:val="00A4395B"/>
    <w:rsid w:val="00A61919"/>
    <w:rsid w:val="00AA1D8D"/>
    <w:rsid w:val="00B16790"/>
    <w:rsid w:val="00B47730"/>
    <w:rsid w:val="00C170D2"/>
    <w:rsid w:val="00CB0664"/>
    <w:rsid w:val="00CE18CE"/>
    <w:rsid w:val="00D83D68"/>
    <w:rsid w:val="00DF30C8"/>
    <w:rsid w:val="00FB05F4"/>
    <w:rsid w:val="00FC693F"/>
    <w:rsid w:val="00FF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41A3585"/>
  <w14:defaultImageDpi w14:val="300"/>
  <w15:docId w15:val="{D89A6FB2-627D-D748-8E71-8C27B787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6CC"/>
    <w:rPr>
      <w:rFonts w:ascii="General Sans" w:hAnsi="General San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4907"/>
    <w:pPr>
      <w:keepNext/>
      <w:keepLines/>
      <w:spacing w:after="320" w:line="240" w:lineRule="auto"/>
      <w:outlineLvl w:val="0"/>
    </w:pPr>
    <w:rPr>
      <w:rFonts w:ascii="General Sans Semibold" w:eastAsiaTheme="majorEastAsia" w:hAnsi="General Sans Semibold" w:cstheme="majorBidi"/>
      <w:b/>
      <w:bCs/>
      <w:color w:val="000000" w:themeColor="text1"/>
      <w:sz w:val="48"/>
      <w:szCs w:val="28"/>
      <w:lang w:val="nl-N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4907"/>
    <w:pPr>
      <w:keepNext/>
      <w:keepLines/>
      <w:spacing w:before="200"/>
      <w:outlineLvl w:val="1"/>
    </w:pPr>
    <w:rPr>
      <w:rFonts w:ascii="General Sans Semibold" w:eastAsiaTheme="majorEastAsia" w:hAnsi="General Sans Semibold" w:cstheme="majorBid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4907"/>
    <w:pPr>
      <w:keepNext/>
      <w:keepLines/>
      <w:spacing w:before="80" w:after="80"/>
      <w:outlineLvl w:val="2"/>
    </w:pPr>
    <w:rPr>
      <w:rFonts w:ascii="General Sans Semibold" w:eastAsiaTheme="majorEastAsia" w:hAnsi="General Sans Semibold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04907"/>
    <w:rPr>
      <w:rFonts w:ascii="General Sans Semibold" w:eastAsiaTheme="majorEastAsia" w:hAnsi="General Sans Semibold" w:cstheme="majorBidi"/>
      <w:b/>
      <w:bCs/>
      <w:color w:val="000000" w:themeColor="text1"/>
      <w:sz w:val="48"/>
      <w:szCs w:val="28"/>
      <w:lang w:val="nl-NL"/>
    </w:rPr>
  </w:style>
  <w:style w:type="character" w:customStyle="1" w:styleId="Heading2Char">
    <w:name w:val="Heading 2 Char"/>
    <w:basedOn w:val="DefaultParagraphFont"/>
    <w:link w:val="Heading2"/>
    <w:uiPriority w:val="9"/>
    <w:rsid w:val="00304907"/>
    <w:rPr>
      <w:rFonts w:ascii="General Sans Semibold" w:eastAsiaTheme="majorEastAsia" w:hAnsi="General Sans Semibold" w:cstheme="majorBidi"/>
      <w:b/>
      <w:bCs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4907"/>
    <w:rPr>
      <w:rFonts w:ascii="General Sans Semibold" w:eastAsiaTheme="majorEastAsia" w:hAnsi="General Sans Semibold" w:cstheme="majorBidi"/>
      <w:b/>
      <w:bCs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aliases w:val="3"/>
    <w:basedOn w:val="DefaultParagraphFont"/>
    <w:uiPriority w:val="22"/>
    <w:qFormat/>
    <w:rsid w:val="008667BD"/>
    <w:rPr>
      <w:rFonts w:ascii="General Sans Semibold" w:hAnsi="General Sans Semibold"/>
      <w:b/>
      <w:bCs/>
      <w:i w:val="0"/>
      <w:sz w:val="18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5A5"/>
  </w:style>
  <w:style w:type="table" w:customStyle="1" w:styleId="Style1">
    <w:name w:val="Style1"/>
    <w:basedOn w:val="TableNormal"/>
    <w:uiPriority w:val="99"/>
    <w:rsid w:val="00B16790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Create a new document." ma:contentTypeScope="" ma:versionID="d717be6a963a389c83893e4b545b26c8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740f1fe5b4fa4dcaf7849837a384ffb8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CCBFB5-2BBC-4518-8CB2-A338C20CA604}">
  <ds:schemaRefs>
    <ds:schemaRef ds:uri="http://schemas.microsoft.com/office/2006/metadata/properties"/>
    <ds:schemaRef ds:uri="http://schemas.microsoft.com/office/infopath/2007/PartnerControls"/>
    <ds:schemaRef ds:uri="2aca735f-45b0-4987-a415-60057608088f"/>
    <ds:schemaRef ds:uri="79953b17-17d0-4057-ba3d-4eadb565cf6a"/>
  </ds:schemaRefs>
</ds:datastoreItem>
</file>

<file path=customXml/itemProps2.xml><?xml version="1.0" encoding="utf-8"?>
<ds:datastoreItem xmlns:ds="http://schemas.openxmlformats.org/officeDocument/2006/customXml" ds:itemID="{3F0A70F4-1CD1-459C-894B-571C077774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D4B7F-EF18-4246-A574-538E6B4E526B}"/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21</Pages>
  <Words>2488</Words>
  <Characters>14186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BOP</dc:creator>
  <cp:keywords/>
  <dc:description>BOP</dc:description>
  <cp:lastModifiedBy>Microsoft Office User</cp:lastModifiedBy>
  <cp:revision>10</cp:revision>
  <dcterms:created xsi:type="dcterms:W3CDTF">2026-02-13T00:43:00Z</dcterms:created>
  <dcterms:modified xsi:type="dcterms:W3CDTF">2026-03-10T14:54:00Z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